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0153BB" w:rsidP="000D674D" w:rsidRDefault="000153BB" w14:paraId="740DDCE8" w14:textId="3F56A2B7">
      <w:pPr>
        <w:rPr>
          <w:rFonts w:ascii="Century Gothic" w:hAnsi="Century Gothic"/>
          <w:sz w:val="18"/>
          <w:szCs w:val="18"/>
        </w:rPr>
      </w:pPr>
      <w:r w:rsidRPr="000153BB">
        <w:rPr>
          <w:rFonts w:ascii="Century Gothic" w:hAnsi="Century Gothic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0D3A48" wp14:editId="249FF265">
                <wp:simplePos x="0" y="0"/>
                <wp:positionH relativeFrom="column">
                  <wp:posOffset>4834890</wp:posOffset>
                </wp:positionH>
                <wp:positionV relativeFrom="paragraph">
                  <wp:posOffset>-415290</wp:posOffset>
                </wp:positionV>
                <wp:extent cx="1188720" cy="1550670"/>
                <wp:effectExtent l="0" t="0" r="11430" b="11430"/>
                <wp:wrapSquare wrapText="bothSides"/>
                <wp:docPr id="5229642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1550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prstDash val="lgDash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C87DC0" w:rsidR="00C1277F" w:rsidP="00C1277F" w:rsidRDefault="00227CDB" w14:paraId="77AC35FC" w14:textId="161CA24C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87DC0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Attach </w:t>
                            </w:r>
                            <w:r w:rsidRPr="00C87DC0" w:rsidR="00C87DC0">
                              <w:rPr>
                                <w:rFonts w:ascii="Century Gothic" w:hAnsi="Century Gothic"/>
                                <w:color w:val="000000" w:themeColor="text1"/>
                                <w:sz w:val="18"/>
                                <w:szCs w:val="18"/>
                              </w:rPr>
                              <w:t>Passport size photo of promoter(s)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style="position:absolute;margin-left:380.7pt;margin-top:-32.7pt;width:93.6pt;height:12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strokeweight="1pt" w14:anchorId="300D3A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">
                <v:stroke dashstyle="longDash"/>
                <v:textbox>
                  <w:txbxContent>
                    <w:p w:rsidRPr="00C87DC0" w:rsidR="00C1277F" w:rsidP="00C1277F" w:rsidRDefault="00227CDB" w14:paraId="77AC35FC" w14:textId="161CA24C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</w:pPr>
                      <w:r w:rsidRPr="00C87DC0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 xml:space="preserve">Attach </w:t>
                      </w:r>
                      <w:r w:rsidRPr="00C87DC0" w:rsidR="00C87DC0">
                        <w:rPr>
                          <w:rFonts w:ascii="Century Gothic" w:hAnsi="Century Gothic"/>
                          <w:color w:val="000000" w:themeColor="text1"/>
                          <w:sz w:val="18"/>
                          <w:szCs w:val="18"/>
                        </w:rPr>
                        <w:t>Passport size photo of promoter(s)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Pr="00521A02" w:rsidR="005A657E" w:rsidP="000153BB" w:rsidRDefault="00521A02" w14:paraId="797C9956" w14:textId="50DA7F27">
      <w:pPr>
        <w:ind w:left="-810"/>
        <w:rPr>
          <w:rFonts w:ascii="Century Gothic" w:hAnsi="Century Gothic"/>
          <w:sz w:val="24"/>
          <w:szCs w:val="24"/>
        </w:rPr>
      </w:pPr>
      <w:bookmarkStart w:name="_Hlk216167340" w:id="0"/>
      <w:bookmarkEnd w:id="0"/>
      <w:r w:rsidRPr="000153BB">
        <w:rPr>
          <w:rFonts w:ascii="Century Gothic" w:hAnsi="Century Gothic"/>
          <w:sz w:val="18"/>
          <w:szCs w:val="18"/>
        </w:rPr>
        <w:t xml:space="preserve">Please fill in this </w:t>
      </w:r>
      <w:r w:rsidRPr="000153BB" w:rsidR="00163297">
        <w:rPr>
          <w:rFonts w:ascii="Century Gothic" w:hAnsi="Century Gothic"/>
          <w:sz w:val="18"/>
          <w:szCs w:val="18"/>
        </w:rPr>
        <w:t xml:space="preserve">document with </w:t>
      </w:r>
      <w:r w:rsidRPr="000153BB" w:rsidR="00163297">
        <w:rPr>
          <w:rFonts w:ascii="Century Gothic" w:hAnsi="Century Gothic"/>
          <w:b/>
          <w:bCs/>
          <w:sz w:val="18"/>
          <w:szCs w:val="18"/>
        </w:rPr>
        <w:t>BLOCK PRINT LETTERS ONLY</w:t>
      </w:r>
      <w:r w:rsidRPr="000153BB" w:rsidR="00163297">
        <w:rPr>
          <w:rFonts w:ascii="Century Gothic" w:hAnsi="Century Gothic"/>
          <w:sz w:val="18"/>
          <w:szCs w:val="18"/>
        </w:rPr>
        <w:t>. If you are applying for a loan as an Individual, skip section 1</w:t>
      </w:r>
      <w:r w:rsidRPr="598748A3" w:rsidR="70D3751D">
        <w:rPr>
          <w:rFonts w:ascii="Century Gothic" w:hAnsi="Century Gothic"/>
          <w:sz w:val="18"/>
          <w:szCs w:val="18"/>
        </w:rPr>
        <w:t>.0</w:t>
      </w:r>
      <w:r w:rsidRPr="000153BB" w:rsidR="00163297">
        <w:rPr>
          <w:rFonts w:ascii="Century Gothic" w:hAnsi="Century Gothic"/>
          <w:sz w:val="18"/>
          <w:szCs w:val="18"/>
        </w:rPr>
        <w:t xml:space="preserve"> and go straight to section </w:t>
      </w:r>
      <w:r w:rsidR="009B7C39">
        <w:rPr>
          <w:rFonts w:ascii="Century Gothic" w:hAnsi="Century Gothic"/>
          <w:sz w:val="18"/>
          <w:szCs w:val="18"/>
        </w:rPr>
        <w:t>2.0</w:t>
      </w:r>
      <w:r w:rsidRPr="000153BB" w:rsidR="008D5123">
        <w:rPr>
          <w:rFonts w:ascii="Century Gothic" w:hAnsi="Century Gothic"/>
          <w:sz w:val="18"/>
          <w:szCs w:val="18"/>
        </w:rPr>
        <w:t xml:space="preserve"> All sections after section </w:t>
      </w:r>
      <w:r w:rsidR="0085720E">
        <w:rPr>
          <w:rFonts w:ascii="Century Gothic" w:hAnsi="Century Gothic"/>
          <w:sz w:val="18"/>
          <w:szCs w:val="18"/>
        </w:rPr>
        <w:t>2.0</w:t>
      </w:r>
      <w:r w:rsidRPr="000153BB" w:rsidR="000153BB">
        <w:rPr>
          <w:rFonts w:ascii="Century Gothic" w:hAnsi="Century Gothic"/>
          <w:sz w:val="18"/>
          <w:szCs w:val="18"/>
        </w:rPr>
        <w:t xml:space="preserve"> </w:t>
      </w:r>
      <w:r w:rsidRPr="0085720E" w:rsidR="000153BB">
        <w:rPr>
          <w:rFonts w:ascii="Century Gothic" w:hAnsi="Century Gothic"/>
          <w:b/>
          <w:bCs/>
          <w:sz w:val="18"/>
          <w:szCs w:val="18"/>
        </w:rPr>
        <w:t>MUST</w:t>
      </w:r>
      <w:r w:rsidRPr="000153BB" w:rsidR="000153BB">
        <w:rPr>
          <w:rFonts w:ascii="Century Gothic" w:hAnsi="Century Gothic"/>
          <w:sz w:val="18"/>
          <w:szCs w:val="18"/>
        </w:rPr>
        <w:t xml:space="preserve"> be filled out by either applicant </w:t>
      </w:r>
      <w:r w:rsidRPr="000153BB" w:rsidR="00096CEC">
        <w:rPr>
          <w:rFonts w:ascii="Century Gothic" w:hAnsi="Century Gothic"/>
          <w:sz w:val="18"/>
          <w:szCs w:val="18"/>
        </w:rPr>
        <w:t>type</w:t>
      </w:r>
      <w:r w:rsidR="000153BB">
        <w:rPr>
          <w:rFonts w:ascii="Century Gothic" w:hAnsi="Century Gothic"/>
          <w:sz w:val="24"/>
          <w:szCs w:val="24"/>
        </w:rPr>
        <w:t>.</w:t>
      </w:r>
    </w:p>
    <w:p w:rsidR="004B7FB5" w:rsidP="00C87DC0" w:rsidRDefault="00C87DC0" w14:paraId="3213BEA1" w14:textId="6CA17B3C">
      <w:pPr>
        <w:ind w:left="-810"/>
        <w:rPr>
          <w:rFonts w:ascii="Century Gothic" w:hAnsi="Century Gothic"/>
          <w:b/>
          <w:bCs/>
        </w:rPr>
      </w:pPr>
      <w:r w:rsidRPr="000D674D">
        <w:rPr>
          <w:rFonts w:ascii="Century Gothic" w:hAnsi="Century Gothic"/>
          <w:b/>
          <w:bCs/>
        </w:rPr>
        <w:t>APPLICANT TYPE (TICK ONE)</w:t>
      </w:r>
    </w:p>
    <w:tbl>
      <w:tblPr>
        <w:tblStyle w:val="TableGrid"/>
        <w:tblW w:w="10276" w:type="dxa"/>
        <w:tblInd w:w="-702" w:type="dxa"/>
        <w:tblLook w:val="04A0" w:firstRow="1" w:lastRow="0" w:firstColumn="1" w:lastColumn="0" w:noHBand="0" w:noVBand="1"/>
      </w:tblPr>
      <w:tblGrid>
        <w:gridCol w:w="10276"/>
      </w:tblGrid>
      <w:tr w:rsidR="004B7FB5" w:rsidTr="000153BB" w14:paraId="44B33D0E" w14:textId="77777777">
        <w:trPr>
          <w:trHeight w:val="387"/>
        </w:trPr>
        <w:tc>
          <w:tcPr>
            <w:tcW w:w="10276" w:type="dxa"/>
          </w:tcPr>
          <w:p w:rsidRPr="004B7FB5" w:rsidR="004B7FB5" w:rsidP="000D674D" w:rsidRDefault="004B7FB5" w14:paraId="669A3369" w14:textId="7BF10E8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</w:t>
            </w:r>
            <w:sdt>
              <w:sdtPr>
                <w:rPr>
                  <w:rFonts w:ascii="Century Gothic" w:hAnsi="Century Gothic"/>
                </w:rPr>
                <w:id w:val="772680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ascii="Century Gothic" w:hAnsi="Century Gothic"/>
              </w:rPr>
              <w:t xml:space="preserve"> </w:t>
            </w:r>
            <w:r w:rsidR="00AD362E">
              <w:rPr>
                <w:rFonts w:ascii="Century Gothic" w:hAnsi="Century Gothic"/>
              </w:rPr>
              <w:t xml:space="preserve">Individual </w:t>
            </w:r>
            <w:r>
              <w:rPr>
                <w:rFonts w:ascii="Century Gothic" w:hAnsi="Century Gothic"/>
              </w:rPr>
              <w:t xml:space="preserve">  </w:t>
            </w:r>
            <w:r w:rsidR="00E71873">
              <w:rPr>
                <w:rFonts w:ascii="Century Gothic" w:hAnsi="Century Gothic"/>
              </w:rPr>
              <w:t xml:space="preserve">     </w:t>
            </w:r>
            <w:r>
              <w:rPr>
                <w:rFonts w:ascii="Century Gothic" w:hAnsi="Century Gothic"/>
              </w:rPr>
              <w:t xml:space="preserve">  </w:t>
            </w:r>
            <w:sdt>
              <w:sdtPr>
                <w:rPr>
                  <w:rFonts w:ascii="Century Gothic" w:hAnsi="Century Gothic"/>
                </w:rPr>
                <w:id w:val="78091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ascii="Century Gothic" w:hAnsi="Century Gothic"/>
              </w:rPr>
              <w:t xml:space="preserve"> Limited Company </w:t>
            </w:r>
            <w:r w:rsidR="00E71873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ab/>
            </w:r>
            <w:sdt>
              <w:sdtPr>
                <w:rPr>
                  <w:rFonts w:ascii="Century Gothic" w:hAnsi="Century Gothic"/>
                </w:rPr>
                <w:id w:val="143578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ascii="Century Gothic" w:hAnsi="Century Gothic"/>
              </w:rPr>
              <w:t xml:space="preserve"> Cooperative</w:t>
            </w:r>
            <w:r w:rsidR="00E71873">
              <w:rPr>
                <w:rFonts w:ascii="Century Gothic" w:hAnsi="Century Gothic"/>
              </w:rPr>
              <w:t xml:space="preserve">       </w:t>
            </w:r>
            <w:r w:rsidR="00AD362E">
              <w:rPr>
                <w:rFonts w:ascii="Century Gothic" w:hAnsi="Century Gothic"/>
              </w:rPr>
              <w:t xml:space="preserve"> </w:t>
            </w:r>
            <w:sdt>
              <w:sdtPr>
                <w:rPr>
                  <w:rFonts w:ascii="Century Gothic" w:hAnsi="Century Gothic"/>
                </w:rPr>
                <w:id w:val="-263837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D362E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AD362E">
              <w:rPr>
                <w:rFonts w:ascii="Century Gothic" w:hAnsi="Century Gothic"/>
              </w:rPr>
              <w:t xml:space="preserve"> Group</w:t>
            </w:r>
            <w:r w:rsidR="00283B73">
              <w:rPr>
                <w:rFonts w:ascii="Century Gothic" w:hAnsi="Century Gothic"/>
              </w:rPr>
              <w:t>/</w:t>
            </w:r>
            <w:r w:rsidR="00E71873">
              <w:rPr>
                <w:rFonts w:ascii="Century Gothic" w:hAnsi="Century Gothic"/>
              </w:rPr>
              <w:t>Association</w:t>
            </w:r>
          </w:p>
        </w:tc>
      </w:tr>
    </w:tbl>
    <w:p w:rsidR="001C6F45" w:rsidP="00453BA5" w:rsidRDefault="001C6F45" w14:paraId="648AAD28" w14:textId="03019055">
      <w:pPr>
        <w:rPr>
          <w:rFonts w:ascii="Century Gothic" w:hAnsi="Century Gothic"/>
        </w:rPr>
      </w:pPr>
    </w:p>
    <w:tbl>
      <w:tblPr>
        <w:tblStyle w:val="TableGrid"/>
        <w:tblpPr w:leftFromText="180" w:rightFromText="180" w:vertAnchor="text" w:horzAnchor="margin" w:tblpXSpec="center" w:tblpY="6"/>
        <w:tblW w:w="10283" w:type="dxa"/>
        <w:tblLook w:val="04A0" w:firstRow="1" w:lastRow="0" w:firstColumn="1" w:lastColumn="0" w:noHBand="0" w:noVBand="1"/>
      </w:tblPr>
      <w:tblGrid>
        <w:gridCol w:w="585"/>
        <w:gridCol w:w="990"/>
        <w:gridCol w:w="1032"/>
        <w:gridCol w:w="1330"/>
        <w:gridCol w:w="1512"/>
        <w:gridCol w:w="448"/>
        <w:gridCol w:w="27"/>
        <w:gridCol w:w="475"/>
        <w:gridCol w:w="215"/>
        <w:gridCol w:w="246"/>
        <w:gridCol w:w="454"/>
        <w:gridCol w:w="141"/>
        <w:gridCol w:w="279"/>
        <w:gridCol w:w="455"/>
        <w:gridCol w:w="450"/>
        <w:gridCol w:w="354"/>
        <w:gridCol w:w="142"/>
        <w:gridCol w:w="581"/>
        <w:gridCol w:w="567"/>
      </w:tblGrid>
      <w:tr w:rsidR="00405550" w:rsidTr="003317E8" w14:paraId="48AC94EF" w14:textId="77777777">
        <w:trPr>
          <w:trHeight w:val="437"/>
        </w:trPr>
        <w:tc>
          <w:tcPr>
            <w:tcW w:w="10283" w:type="dxa"/>
            <w:gridSpan w:val="19"/>
            <w:shd w:val="clear" w:color="auto" w:fill="FFC000"/>
          </w:tcPr>
          <w:p w:rsidRPr="003317E8" w:rsidR="00405550" w:rsidP="007450D8" w:rsidRDefault="00405550" w14:paraId="39D2023C" w14:textId="262DC58E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17E8">
              <w:rPr>
                <w:rFonts w:ascii="Century Gothic" w:hAnsi="Century Gothic"/>
                <w:b/>
                <w:bCs/>
              </w:rPr>
              <w:t>1.</w:t>
            </w:r>
            <w:r w:rsidRPr="09329C0A" w:rsidR="1A688ED6">
              <w:rPr>
                <w:rFonts w:ascii="Century Gothic" w:hAnsi="Century Gothic"/>
                <w:b/>
                <w:bCs/>
              </w:rPr>
              <w:t>0</w:t>
            </w:r>
            <w:r w:rsidRPr="003317E8">
              <w:rPr>
                <w:rFonts w:ascii="Century Gothic" w:hAnsi="Century Gothic"/>
                <w:b/>
                <w:bCs/>
              </w:rPr>
              <w:t xml:space="preserve"> GENERAL INFORMATION (fill in if applying as a Business/Cooperative)</w:t>
            </w:r>
          </w:p>
        </w:tc>
      </w:tr>
      <w:tr w:rsidR="00464C79" w:rsidTr="00117655" w14:paraId="0742FA81" w14:textId="77777777">
        <w:trPr>
          <w:trHeight w:val="437"/>
        </w:trPr>
        <w:tc>
          <w:tcPr>
            <w:tcW w:w="5449" w:type="dxa"/>
            <w:gridSpan w:val="5"/>
          </w:tcPr>
          <w:p w:rsidR="00464C79" w:rsidP="001C6F45" w:rsidRDefault="00464C79" w14:paraId="4329AEDB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Full Na</w:t>
            </w:r>
            <w:r w:rsidR="009A7CCF">
              <w:rPr>
                <w:rFonts w:ascii="Century Gothic" w:hAnsi="Century Gothic"/>
              </w:rPr>
              <w:t>m</w:t>
            </w:r>
            <w:r>
              <w:rPr>
                <w:rFonts w:ascii="Century Gothic" w:hAnsi="Century Gothic"/>
              </w:rPr>
              <w:t>e of Applicant:</w:t>
            </w:r>
          </w:p>
          <w:p w:rsidR="0018324E" w:rsidP="001C6F45" w:rsidRDefault="0018324E" w14:paraId="1259795B" w14:textId="77777777">
            <w:pPr>
              <w:rPr>
                <w:rFonts w:ascii="Century Gothic" w:hAnsi="Century Gothic"/>
              </w:rPr>
            </w:pPr>
          </w:p>
          <w:p w:rsidR="0018324E" w:rsidP="001C6F45" w:rsidRDefault="007E7DA9" w14:paraId="3E770C98" w14:textId="43131AC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______________________________________________</w:t>
            </w:r>
          </w:p>
        </w:tc>
        <w:tc>
          <w:tcPr>
            <w:tcW w:w="4834" w:type="dxa"/>
            <w:gridSpan w:val="14"/>
          </w:tcPr>
          <w:p w:rsidR="00464C79" w:rsidP="001C6F45" w:rsidRDefault="00464C79" w14:paraId="042017E2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Contact No</w:t>
            </w:r>
            <w:r w:rsidRPr="62D2BF59">
              <w:rPr>
                <w:rFonts w:ascii="Century Gothic" w:hAnsi="Century Gothic"/>
              </w:rPr>
              <w:t>.</w:t>
            </w:r>
            <w:r w:rsidRPr="62D2BF59" w:rsidR="00B84DDC">
              <w:rPr>
                <w:rFonts w:ascii="Century Gothic" w:hAnsi="Century Gothic"/>
              </w:rPr>
              <w:t>:</w:t>
            </w:r>
          </w:p>
          <w:p w:rsidR="00096CEC" w:rsidP="001C6F45" w:rsidRDefault="00096CEC" w14:paraId="7E08412E" w14:textId="77777777">
            <w:pPr>
              <w:rPr>
                <w:rFonts w:ascii="Century Gothic" w:hAnsi="Century Gothic"/>
              </w:rPr>
            </w:pPr>
          </w:p>
          <w:p w:rsidR="00096CEC" w:rsidP="001C6F45" w:rsidRDefault="00096CEC" w14:paraId="261824A8" w14:textId="040D03D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</w:t>
            </w:r>
          </w:p>
        </w:tc>
      </w:tr>
      <w:tr w:rsidR="00464C79" w:rsidTr="00117655" w14:paraId="2431DC3C" w14:textId="77777777">
        <w:trPr>
          <w:trHeight w:val="692"/>
        </w:trPr>
        <w:tc>
          <w:tcPr>
            <w:tcW w:w="5449" w:type="dxa"/>
            <w:gridSpan w:val="5"/>
          </w:tcPr>
          <w:p w:rsidR="00464C79" w:rsidP="001C6F45" w:rsidRDefault="00464C79" w14:paraId="01408479" w14:textId="22311D2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Cooperative Name/Business Name:</w:t>
            </w:r>
          </w:p>
        </w:tc>
        <w:tc>
          <w:tcPr>
            <w:tcW w:w="4834" w:type="dxa"/>
            <w:gridSpan w:val="14"/>
          </w:tcPr>
          <w:p w:rsidR="00464C79" w:rsidP="001C6F45" w:rsidRDefault="00464C79" w14:paraId="22FECE02" w14:textId="58D215F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Registration No</w:t>
            </w:r>
            <w:r w:rsidRPr="3B7120C0">
              <w:rPr>
                <w:rFonts w:ascii="Century Gothic" w:hAnsi="Century Gothic"/>
              </w:rPr>
              <w:t>.</w:t>
            </w:r>
            <w:r w:rsidRPr="3B7120C0" w:rsidR="36546C47">
              <w:rPr>
                <w:rFonts w:ascii="Century Gothic" w:hAnsi="Century Gothic"/>
              </w:rPr>
              <w:t>:</w:t>
            </w:r>
          </w:p>
        </w:tc>
      </w:tr>
      <w:tr w:rsidR="00A775F2" w:rsidTr="00117655" w14:paraId="084D7D14" w14:textId="77777777">
        <w:trPr>
          <w:trHeight w:val="455"/>
        </w:trPr>
        <w:tc>
          <w:tcPr>
            <w:tcW w:w="5449" w:type="dxa"/>
            <w:gridSpan w:val="5"/>
            <w:vMerge w:val="restart"/>
          </w:tcPr>
          <w:p w:rsidR="00A775F2" w:rsidP="001C6F45" w:rsidRDefault="00A775F2" w14:paraId="0E0A6BE7" w14:textId="3D71DA3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Activity Sector:</w:t>
            </w:r>
          </w:p>
        </w:tc>
        <w:tc>
          <w:tcPr>
            <w:tcW w:w="4834" w:type="dxa"/>
            <w:gridSpan w:val="14"/>
          </w:tcPr>
          <w:p w:rsidR="00A775F2" w:rsidP="001C6F45" w:rsidRDefault="00A775F2" w14:paraId="1046D45C" w14:textId="4527515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ZRA TPIN No:</w:t>
            </w:r>
          </w:p>
        </w:tc>
      </w:tr>
      <w:tr w:rsidR="00A775F2" w:rsidTr="00117655" w14:paraId="2A5682B1" w14:textId="77777777">
        <w:trPr>
          <w:trHeight w:val="276"/>
        </w:trPr>
        <w:tc>
          <w:tcPr>
            <w:tcW w:w="5449" w:type="dxa"/>
            <w:gridSpan w:val="5"/>
            <w:vMerge/>
          </w:tcPr>
          <w:p w:rsidR="00A775F2" w:rsidP="001C6F45" w:rsidRDefault="00A775F2" w14:paraId="25B68E9C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75" w:type="dxa"/>
            <w:gridSpan w:val="2"/>
          </w:tcPr>
          <w:p w:rsidR="00A775F2" w:rsidP="001C6F45" w:rsidRDefault="00A775F2" w14:paraId="3160666B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75" w:type="dxa"/>
          </w:tcPr>
          <w:p w:rsidR="00A775F2" w:rsidP="001C6F45" w:rsidRDefault="00A775F2" w14:paraId="5A45E7B8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61" w:type="dxa"/>
            <w:gridSpan w:val="2"/>
          </w:tcPr>
          <w:p w:rsidR="00A775F2" w:rsidP="001C6F45" w:rsidRDefault="00A775F2" w14:paraId="46D7574F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54" w:type="dxa"/>
          </w:tcPr>
          <w:p w:rsidR="00A775F2" w:rsidP="001C6F45" w:rsidRDefault="00A775F2" w14:paraId="4E3D46E4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20" w:type="dxa"/>
            <w:gridSpan w:val="2"/>
          </w:tcPr>
          <w:p w:rsidR="00A775F2" w:rsidP="001C6F45" w:rsidRDefault="00A775F2" w14:paraId="1FD586D3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55" w:type="dxa"/>
          </w:tcPr>
          <w:p w:rsidR="00A775F2" w:rsidP="001C6F45" w:rsidRDefault="00A775F2" w14:paraId="5DA21901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50" w:type="dxa"/>
          </w:tcPr>
          <w:p w:rsidR="00A775F2" w:rsidP="001C6F45" w:rsidRDefault="00A775F2" w14:paraId="2EA618BA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96" w:type="dxa"/>
            <w:gridSpan w:val="2"/>
          </w:tcPr>
          <w:p w:rsidR="00A775F2" w:rsidP="001C6F45" w:rsidRDefault="00A775F2" w14:paraId="350F577C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581" w:type="dxa"/>
          </w:tcPr>
          <w:p w:rsidR="00A775F2" w:rsidP="001C6F45" w:rsidRDefault="00A775F2" w14:paraId="289C0791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567" w:type="dxa"/>
          </w:tcPr>
          <w:p w:rsidR="00A775F2" w:rsidP="001C6F45" w:rsidRDefault="00A775F2" w14:paraId="6789BE4D" w14:textId="0597F360">
            <w:pPr>
              <w:rPr>
                <w:rFonts w:ascii="Century Gothic" w:hAnsi="Century Gothic"/>
              </w:rPr>
            </w:pPr>
          </w:p>
        </w:tc>
      </w:tr>
      <w:tr w:rsidR="00776C93" w:rsidTr="00117655" w14:paraId="0DB9DDB6" w14:textId="77777777">
        <w:trPr>
          <w:trHeight w:val="554"/>
        </w:trPr>
        <w:tc>
          <w:tcPr>
            <w:tcW w:w="5449" w:type="dxa"/>
            <w:gridSpan w:val="5"/>
          </w:tcPr>
          <w:p w:rsidR="00776C93" w:rsidP="001C6F45" w:rsidRDefault="00776C93" w14:paraId="446B7709" w14:textId="481BC72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Representative Name:</w:t>
            </w:r>
          </w:p>
        </w:tc>
        <w:tc>
          <w:tcPr>
            <w:tcW w:w="4834" w:type="dxa"/>
            <w:gridSpan w:val="14"/>
          </w:tcPr>
          <w:p w:rsidR="0087754D" w:rsidP="00616D18" w:rsidRDefault="00616D18" w14:paraId="642C2CA7" w14:textId="4F17A8F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No. </w:t>
            </w:r>
            <w:r w:rsidR="0040064B">
              <w:rPr>
                <w:rFonts w:ascii="Century Gothic" w:hAnsi="Century Gothic"/>
              </w:rPr>
              <w:t xml:space="preserve">of </w:t>
            </w:r>
            <w:r>
              <w:rPr>
                <w:rFonts w:ascii="Century Gothic" w:hAnsi="Century Gothic"/>
              </w:rPr>
              <w:t>Co-op Members:</w:t>
            </w:r>
          </w:p>
        </w:tc>
      </w:tr>
      <w:tr w:rsidR="00616D18" w:rsidTr="00117655" w14:paraId="241CE056" w14:textId="77777777">
        <w:trPr>
          <w:trHeight w:val="554"/>
        </w:trPr>
        <w:tc>
          <w:tcPr>
            <w:tcW w:w="5449" w:type="dxa"/>
            <w:gridSpan w:val="5"/>
          </w:tcPr>
          <w:p w:rsidR="00616D18" w:rsidP="001C6F45" w:rsidRDefault="00616D18" w14:paraId="06C67C83" w14:textId="368AAAD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Address:</w:t>
            </w:r>
          </w:p>
        </w:tc>
        <w:tc>
          <w:tcPr>
            <w:tcW w:w="4834" w:type="dxa"/>
            <w:gridSpan w:val="14"/>
          </w:tcPr>
          <w:p w:rsidR="00616D18" w:rsidP="00616D18" w:rsidRDefault="00616D18" w14:paraId="4114A77B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Business Contact Number:</w:t>
            </w:r>
          </w:p>
          <w:p w:rsidR="00616D18" w:rsidP="001C6F45" w:rsidRDefault="00616D18" w14:paraId="07A3706E" w14:textId="77777777">
            <w:pPr>
              <w:rPr>
                <w:rFonts w:ascii="Century Gothic" w:hAnsi="Century Gothic"/>
              </w:rPr>
            </w:pPr>
          </w:p>
        </w:tc>
      </w:tr>
      <w:tr w:rsidR="00C618EB" w14:paraId="791CBFDB" w14:textId="77777777">
        <w:trPr>
          <w:trHeight w:val="271"/>
        </w:trPr>
        <w:tc>
          <w:tcPr>
            <w:tcW w:w="10283" w:type="dxa"/>
            <w:gridSpan w:val="19"/>
          </w:tcPr>
          <w:p w:rsidR="00C618EB" w:rsidP="001C6F45" w:rsidRDefault="00C618EB" w14:paraId="081718BD" w14:textId="660E6E3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 xml:space="preserve">Residential </w:t>
            </w:r>
            <w:r w:rsidRPr="00AF378B">
              <w:rPr>
                <w:rFonts w:ascii="Century Gothic" w:hAnsi="Century Gothic"/>
                <w:b/>
                <w:bCs/>
              </w:rPr>
              <w:t>Address:</w:t>
            </w:r>
          </w:p>
        </w:tc>
      </w:tr>
      <w:tr w:rsidR="00C52FC1" w:rsidTr="00117655" w14:paraId="4EFF5ED1" w14:textId="77777777">
        <w:trPr>
          <w:trHeight w:val="206"/>
        </w:trPr>
        <w:tc>
          <w:tcPr>
            <w:tcW w:w="1575" w:type="dxa"/>
            <w:gridSpan w:val="2"/>
          </w:tcPr>
          <w:p w:rsidR="00C52FC1" w:rsidP="001C6F45" w:rsidRDefault="00C52FC1" w14:paraId="2A906951" w14:textId="248023F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Plot No.</w:t>
            </w:r>
          </w:p>
        </w:tc>
        <w:tc>
          <w:tcPr>
            <w:tcW w:w="3874" w:type="dxa"/>
            <w:gridSpan w:val="3"/>
          </w:tcPr>
          <w:p w:rsidR="00C52FC1" w:rsidP="001C6F45" w:rsidRDefault="00C52FC1" w14:paraId="6BA101EA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165" w:type="dxa"/>
            <w:gridSpan w:val="4"/>
          </w:tcPr>
          <w:p w:rsidR="00C52FC1" w:rsidP="001C6F45" w:rsidRDefault="00C52FC1" w14:paraId="1AD35B08" w14:textId="15CCEDC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District</w:t>
            </w:r>
          </w:p>
        </w:tc>
        <w:tc>
          <w:tcPr>
            <w:tcW w:w="3669" w:type="dxa"/>
            <w:gridSpan w:val="10"/>
          </w:tcPr>
          <w:p w:rsidR="00C52FC1" w:rsidP="001C6F45" w:rsidRDefault="00C52FC1" w14:paraId="193630EB" w14:textId="77777777">
            <w:pPr>
              <w:rPr>
                <w:rFonts w:ascii="Century Gothic" w:hAnsi="Century Gothic"/>
              </w:rPr>
            </w:pPr>
          </w:p>
        </w:tc>
      </w:tr>
      <w:tr w:rsidR="00C52FC1" w:rsidTr="00117655" w14:paraId="6774A978" w14:textId="77777777">
        <w:trPr>
          <w:trHeight w:val="206"/>
        </w:trPr>
        <w:tc>
          <w:tcPr>
            <w:tcW w:w="1575" w:type="dxa"/>
            <w:gridSpan w:val="2"/>
          </w:tcPr>
          <w:p w:rsidR="00C52FC1" w:rsidP="001C6F45" w:rsidRDefault="00C52FC1" w14:paraId="4B037467" w14:textId="766FADC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Area</w:t>
            </w:r>
          </w:p>
        </w:tc>
        <w:tc>
          <w:tcPr>
            <w:tcW w:w="3874" w:type="dxa"/>
            <w:gridSpan w:val="3"/>
          </w:tcPr>
          <w:p w:rsidR="00C52FC1" w:rsidP="001C6F45" w:rsidRDefault="00C52FC1" w14:paraId="55E6EF2E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165" w:type="dxa"/>
            <w:gridSpan w:val="4"/>
          </w:tcPr>
          <w:p w:rsidR="00C52FC1" w:rsidP="001C6F45" w:rsidRDefault="00C52FC1" w14:paraId="17728BDC" w14:textId="3FD6224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Province</w:t>
            </w:r>
          </w:p>
        </w:tc>
        <w:tc>
          <w:tcPr>
            <w:tcW w:w="3669" w:type="dxa"/>
            <w:gridSpan w:val="10"/>
          </w:tcPr>
          <w:p w:rsidR="00C52FC1" w:rsidP="001C6F45" w:rsidRDefault="00C52FC1" w14:paraId="291D633B" w14:textId="77777777">
            <w:pPr>
              <w:rPr>
                <w:rFonts w:ascii="Century Gothic" w:hAnsi="Century Gothic"/>
              </w:rPr>
            </w:pPr>
          </w:p>
        </w:tc>
      </w:tr>
      <w:tr w:rsidR="00C1382F" w14:paraId="769BFF9F" w14:textId="77777777">
        <w:trPr>
          <w:trHeight w:val="271"/>
        </w:trPr>
        <w:tc>
          <w:tcPr>
            <w:tcW w:w="10283" w:type="dxa"/>
            <w:gridSpan w:val="19"/>
          </w:tcPr>
          <w:p w:rsidRPr="0095502F" w:rsidR="00C1382F" w:rsidP="001C6F45" w:rsidRDefault="00C1382F" w14:paraId="5C2445F0" w14:textId="7E914F0F">
            <w:pPr>
              <w:rPr>
                <w:rFonts w:ascii="Century Gothic" w:hAnsi="Century Gothic"/>
                <w:b/>
                <w:bCs/>
              </w:rPr>
            </w:pPr>
            <w:r w:rsidRPr="0095502F">
              <w:rPr>
                <w:rFonts w:ascii="Century Gothic" w:hAnsi="Century Gothic"/>
                <w:b/>
                <w:bCs/>
              </w:rPr>
              <w:t>Directors/ Owners/Trustees:</w:t>
            </w:r>
          </w:p>
        </w:tc>
      </w:tr>
      <w:tr w:rsidR="00A10B6C" w:rsidTr="00117655" w14:paraId="59FA1F4F" w14:textId="77777777">
        <w:trPr>
          <w:trHeight w:val="271"/>
        </w:trPr>
        <w:tc>
          <w:tcPr>
            <w:tcW w:w="585" w:type="dxa"/>
          </w:tcPr>
          <w:p w:rsidRPr="00267951" w:rsidR="00A10B6C" w:rsidP="001C6F45" w:rsidRDefault="00A10B6C" w14:paraId="205C58CC" w14:textId="54C2D561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No.</w:t>
            </w:r>
          </w:p>
        </w:tc>
        <w:tc>
          <w:tcPr>
            <w:tcW w:w="2022" w:type="dxa"/>
            <w:gridSpan w:val="2"/>
          </w:tcPr>
          <w:p w:rsidRPr="00267951" w:rsidR="00A10B6C" w:rsidP="001C6F45" w:rsidRDefault="00A10B6C" w14:paraId="59AA6521" w14:textId="4698F101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Full Name</w:t>
            </w:r>
          </w:p>
        </w:tc>
        <w:tc>
          <w:tcPr>
            <w:tcW w:w="1330" w:type="dxa"/>
          </w:tcPr>
          <w:p w:rsidRPr="00267951" w:rsidR="00A10B6C" w:rsidP="001C6F45" w:rsidRDefault="00A10B6C" w14:paraId="78F69241" w14:textId="77777777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Gender</w:t>
            </w:r>
          </w:p>
        </w:tc>
        <w:tc>
          <w:tcPr>
            <w:tcW w:w="1960" w:type="dxa"/>
            <w:gridSpan w:val="2"/>
          </w:tcPr>
          <w:p w:rsidRPr="00267951" w:rsidR="00A10B6C" w:rsidP="001C6F45" w:rsidRDefault="00A10B6C" w14:paraId="2655BDB4" w14:textId="77777777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NRC</w:t>
            </w:r>
          </w:p>
        </w:tc>
        <w:tc>
          <w:tcPr>
            <w:tcW w:w="1558" w:type="dxa"/>
            <w:gridSpan w:val="6"/>
          </w:tcPr>
          <w:p w:rsidRPr="00267951" w:rsidR="00A10B6C" w:rsidP="001C6F45" w:rsidRDefault="00A10B6C" w14:paraId="425B600F" w14:textId="77777777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Contact No.</w:t>
            </w:r>
          </w:p>
        </w:tc>
        <w:tc>
          <w:tcPr>
            <w:tcW w:w="1538" w:type="dxa"/>
            <w:gridSpan w:val="4"/>
          </w:tcPr>
          <w:p w:rsidRPr="00267951" w:rsidR="00A10B6C" w:rsidP="001C6F45" w:rsidRDefault="00A10B6C" w14:paraId="4076CAF4" w14:textId="77777777">
            <w:pPr>
              <w:rPr>
                <w:rFonts w:ascii="Century Gothic" w:hAnsi="Century Gothic"/>
                <w:b/>
                <w:bCs/>
              </w:rPr>
            </w:pPr>
            <w:r w:rsidRPr="00267951">
              <w:rPr>
                <w:rFonts w:ascii="Century Gothic" w:hAnsi="Century Gothic"/>
                <w:b/>
                <w:bCs/>
              </w:rPr>
              <w:t>Email Address</w:t>
            </w:r>
          </w:p>
        </w:tc>
        <w:tc>
          <w:tcPr>
            <w:tcW w:w="1290" w:type="dxa"/>
            <w:gridSpan w:val="3"/>
          </w:tcPr>
          <w:p w:rsidR="00A10B6C" w:rsidP="001C6F45" w:rsidRDefault="00A10B6C" w14:paraId="5131E0E7" w14:textId="77777777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In</w:t>
            </w:r>
            <w:r w:rsidR="006B2F24">
              <w:rPr>
                <w:rFonts w:ascii="Century Gothic" w:hAnsi="Century Gothic"/>
                <w:b/>
                <w:bCs/>
              </w:rPr>
              <w:t xml:space="preserve">dicate if Employed </w:t>
            </w:r>
          </w:p>
          <w:p w:rsidRPr="00117655" w:rsidR="006B2F24" w:rsidP="001C6F45" w:rsidRDefault="006B2F24" w14:paraId="4680E5BB" w14:textId="5B84C2B5">
            <w:pPr>
              <w:rPr>
                <w:rFonts w:ascii="Century Gothic" w:hAnsi="Century Gothic"/>
                <w:i/>
                <w:iCs/>
              </w:rPr>
            </w:pPr>
            <w:r w:rsidRPr="00117655">
              <w:rPr>
                <w:rFonts w:ascii="Century Gothic" w:hAnsi="Century Gothic"/>
                <w:i/>
                <w:iCs/>
              </w:rPr>
              <w:t>Yes/No</w:t>
            </w:r>
          </w:p>
        </w:tc>
      </w:tr>
      <w:tr w:rsidR="006B2F24" w:rsidTr="00117655" w14:paraId="6AC379BF" w14:textId="77777777">
        <w:trPr>
          <w:trHeight w:val="283"/>
        </w:trPr>
        <w:tc>
          <w:tcPr>
            <w:tcW w:w="585" w:type="dxa"/>
          </w:tcPr>
          <w:p w:rsidR="006B2F24" w:rsidP="001C6F45" w:rsidRDefault="006B2F24" w14:paraId="4A25A9AB" w14:textId="53B2A7A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</w:t>
            </w:r>
          </w:p>
        </w:tc>
        <w:tc>
          <w:tcPr>
            <w:tcW w:w="2022" w:type="dxa"/>
            <w:gridSpan w:val="2"/>
          </w:tcPr>
          <w:p w:rsidR="006B2F24" w:rsidP="001C6F45" w:rsidRDefault="006B2F24" w14:paraId="6B8FF483" w14:textId="5C587FA4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:rsidR="006B2F24" w:rsidP="001C6F45" w:rsidRDefault="006B2F24" w14:paraId="0CA42520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:rsidR="006B2F24" w:rsidP="001C6F45" w:rsidRDefault="006B2F24" w14:paraId="103106E2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:rsidR="006B2F24" w:rsidP="001C6F45" w:rsidRDefault="006B2F24" w14:paraId="43E1BFCD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:rsidR="006B2F24" w:rsidP="001C6F45" w:rsidRDefault="006B2F24" w14:paraId="68816B99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:rsidR="006B2F24" w:rsidP="001C6F45" w:rsidRDefault="006B2F24" w14:paraId="4688020D" w14:textId="7A81DC4A">
            <w:pPr>
              <w:rPr>
                <w:rFonts w:ascii="Century Gothic" w:hAnsi="Century Gothic"/>
              </w:rPr>
            </w:pPr>
          </w:p>
        </w:tc>
      </w:tr>
      <w:tr w:rsidR="00117655" w:rsidTr="00117655" w14:paraId="2F510045" w14:textId="77777777">
        <w:trPr>
          <w:trHeight w:val="283"/>
        </w:trPr>
        <w:tc>
          <w:tcPr>
            <w:tcW w:w="585" w:type="dxa"/>
          </w:tcPr>
          <w:p w:rsidR="00117655" w:rsidP="001C6F45" w:rsidRDefault="00117655" w14:paraId="3C74C2DD" w14:textId="01829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</w:t>
            </w:r>
          </w:p>
        </w:tc>
        <w:tc>
          <w:tcPr>
            <w:tcW w:w="2022" w:type="dxa"/>
            <w:gridSpan w:val="2"/>
          </w:tcPr>
          <w:p w:rsidR="00117655" w:rsidP="001C6F45" w:rsidRDefault="00117655" w14:paraId="66645C3E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:rsidR="00117655" w:rsidP="001C6F45" w:rsidRDefault="00117655" w14:paraId="3333AD10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:rsidR="00117655" w:rsidP="001C6F45" w:rsidRDefault="00117655" w14:paraId="6082FFEC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:rsidR="00117655" w:rsidP="001C6F45" w:rsidRDefault="00117655" w14:paraId="1CA0FB05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:rsidR="00117655" w:rsidP="001C6F45" w:rsidRDefault="00117655" w14:paraId="66CAB313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:rsidR="00117655" w:rsidP="001C6F45" w:rsidRDefault="00117655" w14:paraId="0944CBF4" w14:textId="77777777">
            <w:pPr>
              <w:rPr>
                <w:rFonts w:ascii="Century Gothic" w:hAnsi="Century Gothic"/>
              </w:rPr>
            </w:pPr>
          </w:p>
        </w:tc>
      </w:tr>
      <w:tr w:rsidR="00117655" w:rsidTr="00117655" w14:paraId="4AD1E585" w14:textId="77777777">
        <w:trPr>
          <w:trHeight w:val="283"/>
        </w:trPr>
        <w:tc>
          <w:tcPr>
            <w:tcW w:w="585" w:type="dxa"/>
          </w:tcPr>
          <w:p w:rsidR="00117655" w:rsidP="001C6F45" w:rsidRDefault="00117655" w14:paraId="482E2583" w14:textId="6B365F0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3.</w:t>
            </w:r>
          </w:p>
        </w:tc>
        <w:tc>
          <w:tcPr>
            <w:tcW w:w="2022" w:type="dxa"/>
            <w:gridSpan w:val="2"/>
          </w:tcPr>
          <w:p w:rsidR="00117655" w:rsidP="001C6F45" w:rsidRDefault="00117655" w14:paraId="2D61F98B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:rsidR="00117655" w:rsidP="001C6F45" w:rsidRDefault="00117655" w14:paraId="22AF1301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:rsidR="00117655" w:rsidP="001C6F45" w:rsidRDefault="00117655" w14:paraId="3178C81C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:rsidR="00117655" w:rsidP="001C6F45" w:rsidRDefault="00117655" w14:paraId="01A19D3D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:rsidR="00117655" w:rsidP="001C6F45" w:rsidRDefault="00117655" w14:paraId="3019D014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:rsidR="00117655" w:rsidP="001C6F45" w:rsidRDefault="00117655" w14:paraId="69505B77" w14:textId="77777777">
            <w:pPr>
              <w:rPr>
                <w:rFonts w:ascii="Century Gothic" w:hAnsi="Century Gothic"/>
              </w:rPr>
            </w:pPr>
          </w:p>
        </w:tc>
      </w:tr>
      <w:tr w:rsidR="00117655" w:rsidTr="00117655" w14:paraId="31009095" w14:textId="77777777">
        <w:trPr>
          <w:trHeight w:val="283"/>
        </w:trPr>
        <w:tc>
          <w:tcPr>
            <w:tcW w:w="585" w:type="dxa"/>
          </w:tcPr>
          <w:p w:rsidR="00117655" w:rsidP="001C6F45" w:rsidRDefault="00117655" w14:paraId="25715AA8" w14:textId="50D114B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4.</w:t>
            </w:r>
          </w:p>
        </w:tc>
        <w:tc>
          <w:tcPr>
            <w:tcW w:w="2022" w:type="dxa"/>
            <w:gridSpan w:val="2"/>
          </w:tcPr>
          <w:p w:rsidR="00117655" w:rsidP="001C6F45" w:rsidRDefault="00117655" w14:paraId="08AF9EF3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330" w:type="dxa"/>
          </w:tcPr>
          <w:p w:rsidR="00117655" w:rsidP="001C6F45" w:rsidRDefault="00117655" w14:paraId="5471816E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960" w:type="dxa"/>
            <w:gridSpan w:val="2"/>
          </w:tcPr>
          <w:p w:rsidR="00117655" w:rsidP="001C6F45" w:rsidRDefault="00117655" w14:paraId="217F38CC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58" w:type="dxa"/>
            <w:gridSpan w:val="6"/>
          </w:tcPr>
          <w:p w:rsidR="00117655" w:rsidP="001C6F45" w:rsidRDefault="00117655" w14:paraId="28B2A9CD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538" w:type="dxa"/>
            <w:gridSpan w:val="4"/>
          </w:tcPr>
          <w:p w:rsidR="00117655" w:rsidP="001C6F45" w:rsidRDefault="00117655" w14:paraId="6928E015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290" w:type="dxa"/>
            <w:gridSpan w:val="3"/>
          </w:tcPr>
          <w:p w:rsidR="00117655" w:rsidP="001C6F45" w:rsidRDefault="00117655" w14:paraId="602971D3" w14:textId="77777777">
            <w:pPr>
              <w:rPr>
                <w:rFonts w:ascii="Century Gothic" w:hAnsi="Century Gothic"/>
              </w:rPr>
            </w:pPr>
          </w:p>
        </w:tc>
      </w:tr>
    </w:tbl>
    <w:p w:rsidRPr="00453BA5" w:rsidR="00614442" w:rsidP="00453BA5" w:rsidRDefault="00614442" w14:paraId="0C210F03" w14:textId="636F3B1F">
      <w:pPr>
        <w:rPr>
          <w:rFonts w:ascii="Century Gothic" w:hAnsi="Century Gothic"/>
        </w:rPr>
      </w:pPr>
    </w:p>
    <w:tbl>
      <w:tblPr>
        <w:tblStyle w:val="TableGrid"/>
        <w:tblW w:w="1035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27"/>
        <w:gridCol w:w="243"/>
        <w:gridCol w:w="54"/>
        <w:gridCol w:w="216"/>
        <w:gridCol w:w="81"/>
        <w:gridCol w:w="189"/>
        <w:gridCol w:w="108"/>
        <w:gridCol w:w="162"/>
        <w:gridCol w:w="135"/>
        <w:gridCol w:w="135"/>
        <w:gridCol w:w="162"/>
        <w:gridCol w:w="108"/>
        <w:gridCol w:w="189"/>
        <w:gridCol w:w="81"/>
        <w:gridCol w:w="216"/>
        <w:gridCol w:w="54"/>
        <w:gridCol w:w="243"/>
        <w:gridCol w:w="27"/>
        <w:gridCol w:w="270"/>
        <w:gridCol w:w="1620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Pr="00E44DAB" w:rsidR="003317E8" w:rsidTr="00C469FC" w14:paraId="77B26C0E" w14:textId="77777777">
        <w:trPr>
          <w:trHeight w:val="368"/>
        </w:trPr>
        <w:tc>
          <w:tcPr>
            <w:tcW w:w="10350" w:type="dxa"/>
            <w:gridSpan w:val="32"/>
            <w:shd w:val="clear" w:color="auto" w:fill="FFC000"/>
          </w:tcPr>
          <w:p w:rsidRPr="003317E8" w:rsidR="003317E8" w:rsidP="003317E8" w:rsidRDefault="00096CEC" w14:paraId="4090379D" w14:textId="7A6DB7CC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</w:rPr>
              <w:t>2.0</w:t>
            </w:r>
            <w:r w:rsidRPr="003317E8" w:rsidR="003317E8">
              <w:rPr>
                <w:rFonts w:ascii="Century Gothic" w:hAnsi="Century Gothic"/>
                <w:b/>
                <w:bCs/>
              </w:rPr>
              <w:t xml:space="preserve"> GENERAL INFORMATION (fill in if </w:t>
            </w:r>
            <w:r w:rsidR="0033348A">
              <w:rPr>
                <w:rFonts w:ascii="Century Gothic" w:hAnsi="Century Gothic"/>
                <w:b/>
                <w:bCs/>
              </w:rPr>
              <w:t>a</w:t>
            </w:r>
            <w:r w:rsidRPr="003317E8" w:rsidR="003317E8">
              <w:rPr>
                <w:rFonts w:ascii="Century Gothic" w:hAnsi="Century Gothic"/>
                <w:b/>
                <w:bCs/>
              </w:rPr>
              <w:t>pplying as Individual)</w:t>
            </w:r>
          </w:p>
        </w:tc>
      </w:tr>
      <w:tr w:rsidRPr="00E44DAB" w:rsidR="00C469FC" w:rsidTr="00C469FC" w14:paraId="6E7DD19C" w14:textId="77777777">
        <w:trPr>
          <w:trHeight w:val="368"/>
        </w:trPr>
        <w:tc>
          <w:tcPr>
            <w:tcW w:w="5580" w:type="dxa"/>
            <w:gridSpan w:val="21"/>
          </w:tcPr>
          <w:p w:rsidR="00C469FC" w:rsidP="00955236" w:rsidRDefault="00C469FC" w14:paraId="248ED028" w14:textId="77777777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Full Names (as per NRC)</w:t>
            </w:r>
            <w:r>
              <w:rPr>
                <w:rFonts w:ascii="Century Gothic" w:hAnsi="Century Gothic"/>
                <w:sz w:val="20"/>
                <w:szCs w:val="20"/>
              </w:rPr>
              <w:t>: ____________________________________________________</w:t>
            </w:r>
          </w:p>
          <w:p w:rsidRPr="00E44DAB" w:rsidR="003671FE" w:rsidP="00955236" w:rsidRDefault="003671FE" w14:paraId="11D7A997" w14:textId="65B28A6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770" w:type="dxa"/>
            <w:gridSpan w:val="11"/>
          </w:tcPr>
          <w:p w:rsidRPr="00E44DAB" w:rsidR="00C469FC" w:rsidP="00955236" w:rsidRDefault="00C469FC" w14:paraId="067FC38E" w14:textId="6F00BC8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Gender: </w:t>
            </w:r>
            <w:r w:rsidR="0065756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62636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Female 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12088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Male</w:t>
            </w:r>
          </w:p>
        </w:tc>
      </w:tr>
      <w:tr w:rsidRPr="00E44DAB" w:rsidR="00AE35C6" w14:paraId="20DEE624" w14:textId="77777777">
        <w:trPr>
          <w:trHeight w:val="289"/>
        </w:trPr>
        <w:tc>
          <w:tcPr>
            <w:tcW w:w="2610" w:type="dxa"/>
          </w:tcPr>
          <w:p w:rsidRPr="00E44DAB" w:rsidR="00AE35C6" w:rsidP="00955236" w:rsidRDefault="00AE35C6" w14:paraId="6BDF4242" w14:textId="73DA9174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NRC Number</w:t>
            </w:r>
          </w:p>
        </w:tc>
        <w:tc>
          <w:tcPr>
            <w:tcW w:w="270" w:type="dxa"/>
          </w:tcPr>
          <w:p w:rsidRPr="00E44DAB" w:rsidR="00AE35C6" w:rsidP="00955236" w:rsidRDefault="00AE35C6" w14:paraId="64C788BD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AE35C6" w14:paraId="55D5B458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AE35C6" w14:paraId="02746D36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AE35C6" w14:paraId="478E70E8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AE35C6" w14:paraId="3E8E4847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AE35C6" w14:paraId="7377AE05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256C04" w14:paraId="515BFB0A" w14:textId="00A33CE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270" w:type="dxa"/>
            <w:gridSpan w:val="2"/>
          </w:tcPr>
          <w:p w:rsidRPr="00E44DAB" w:rsidR="00AE35C6" w:rsidP="00955236" w:rsidRDefault="00AE35C6" w14:paraId="50BA86F9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AE35C6" w14:paraId="1ED8DE38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Pr="00E44DAB" w:rsidR="00AE35C6" w:rsidP="00955236" w:rsidRDefault="00256C04" w14:paraId="00D1C312" w14:textId="2F80F0D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270" w:type="dxa"/>
          </w:tcPr>
          <w:p w:rsidRPr="00E44DAB" w:rsidR="00AE35C6" w:rsidP="00955236" w:rsidRDefault="00AE35C6" w14:paraId="6EFDD017" w14:textId="5C48829C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20" w:type="dxa"/>
          </w:tcPr>
          <w:p w:rsidRPr="00E44DAB" w:rsidR="00AE35C6" w:rsidP="00955236" w:rsidRDefault="00AE35C6" w14:paraId="1A24F4C6" w14:textId="595231D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Date of Birth</w:t>
            </w:r>
          </w:p>
        </w:tc>
        <w:tc>
          <w:tcPr>
            <w:tcW w:w="315" w:type="dxa"/>
          </w:tcPr>
          <w:p w:rsidRPr="00E44DAB" w:rsidR="00AE35C6" w:rsidP="00955236" w:rsidRDefault="00AE35C6" w14:paraId="58EE3800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:rsidRPr="00E44DAB" w:rsidR="00AE35C6" w:rsidP="00955236" w:rsidRDefault="00AE35C6" w14:paraId="45E74518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:rsidRPr="00E44DAB" w:rsidR="00AE35C6" w:rsidP="00955236" w:rsidRDefault="003671FE" w14:paraId="5452958A" w14:textId="15D4480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315" w:type="dxa"/>
          </w:tcPr>
          <w:p w:rsidRPr="00E44DAB" w:rsidR="00AE35C6" w:rsidP="00955236" w:rsidRDefault="00AE35C6" w14:paraId="7F3FB794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:rsidRPr="00E44DAB" w:rsidR="00AE35C6" w:rsidP="00955236" w:rsidRDefault="00AE35C6" w14:paraId="4A72B0E9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:rsidRPr="00E44DAB" w:rsidR="00AE35C6" w:rsidP="00955236" w:rsidRDefault="003671FE" w14:paraId="2CF9B622" w14:textId="0BDB0E0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/</w:t>
            </w:r>
          </w:p>
        </w:tc>
        <w:tc>
          <w:tcPr>
            <w:tcW w:w="315" w:type="dxa"/>
          </w:tcPr>
          <w:p w:rsidRPr="00E44DAB" w:rsidR="00AE35C6" w:rsidP="00955236" w:rsidRDefault="00AE35C6" w14:paraId="02CD07E1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:rsidRPr="00E44DAB" w:rsidR="00AE35C6" w:rsidP="00955236" w:rsidRDefault="00AE35C6" w14:paraId="0EB3E7D5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:rsidRPr="00E44DAB" w:rsidR="00AE35C6" w:rsidP="00955236" w:rsidRDefault="00AE35C6" w14:paraId="26D1867D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15" w:type="dxa"/>
          </w:tcPr>
          <w:p w:rsidRPr="00E44DAB" w:rsidR="00AE35C6" w:rsidP="00955236" w:rsidRDefault="00AE35C6" w14:paraId="16CF117F" w14:textId="19F7F7E8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Pr="00E44DAB" w:rsidR="00B8097F" w14:paraId="4A9952C3" w14:textId="77777777">
        <w:trPr>
          <w:trHeight w:val="289"/>
        </w:trPr>
        <w:tc>
          <w:tcPr>
            <w:tcW w:w="2610" w:type="dxa"/>
          </w:tcPr>
          <w:p w:rsidRPr="00E44DAB" w:rsidR="00B8097F" w:rsidP="00955236" w:rsidRDefault="00B8097F" w14:paraId="3B7D5824" w14:textId="5DBF2D41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Marital Status</w:t>
            </w:r>
          </w:p>
        </w:tc>
        <w:tc>
          <w:tcPr>
            <w:tcW w:w="2970" w:type="dxa"/>
            <w:gridSpan w:val="20"/>
          </w:tcPr>
          <w:p w:rsidR="00B8097F" w:rsidP="00955236" w:rsidRDefault="00000000" w14:paraId="23AF2278" w14:textId="1053826A">
            <w:pPr>
              <w:rPr>
                <w:rFonts w:ascii="Century Gothic" w:hAnsi="Century Gothic"/>
                <w:sz w:val="20"/>
                <w:szCs w:val="20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988099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Single           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2129081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Married  </w:t>
            </w:r>
          </w:p>
          <w:p w:rsidRPr="00E44DAB" w:rsidR="00B8097F" w:rsidP="00955236" w:rsidRDefault="00000000" w14:paraId="52AB3B90" w14:textId="4618C40A">
            <w:pPr>
              <w:rPr>
                <w:rFonts w:ascii="Century Gothic" w:hAnsi="Century Gothic"/>
                <w:sz w:val="20"/>
                <w:szCs w:val="20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42531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 Divorced     </w:t>
            </w: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1942715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097F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="00B8097F">
              <w:rPr>
                <w:rFonts w:ascii="Century Gothic" w:hAnsi="Century Gothic"/>
                <w:sz w:val="20"/>
                <w:szCs w:val="20"/>
              </w:rPr>
              <w:t xml:space="preserve">  Widowed</w:t>
            </w:r>
          </w:p>
        </w:tc>
        <w:tc>
          <w:tcPr>
            <w:tcW w:w="4770" w:type="dxa"/>
            <w:gridSpan w:val="11"/>
            <w:vMerge w:val="restart"/>
          </w:tcPr>
          <w:p w:rsidRPr="00E44DAB" w:rsidR="00B8097F" w:rsidP="00955236" w:rsidRDefault="00B8097F" w14:paraId="6B30CF9B" w14:textId="19189CB7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Nationality</w:t>
            </w:r>
            <w:r w:rsidR="009B7C39">
              <w:rPr>
                <w:rFonts w:ascii="Century Gothic" w:hAnsi="Century Gothic"/>
                <w:sz w:val="20"/>
                <w:szCs w:val="20"/>
              </w:rPr>
              <w:t>:</w:t>
            </w:r>
          </w:p>
        </w:tc>
      </w:tr>
      <w:tr w:rsidRPr="00E44DAB" w:rsidR="00B8097F" w14:paraId="15C085A3" w14:textId="77777777">
        <w:trPr>
          <w:trHeight w:val="302"/>
        </w:trPr>
        <w:tc>
          <w:tcPr>
            <w:tcW w:w="2610" w:type="dxa"/>
          </w:tcPr>
          <w:p w:rsidRPr="00E44DAB" w:rsidR="00B8097F" w:rsidP="00955236" w:rsidRDefault="00B8097F" w14:paraId="7A06BE98" w14:textId="62DD13B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TPIN:</w:t>
            </w: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4F884CF8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3AFDAE18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310CAD0E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4E57BFDC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17684998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16DC0A90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128DEE96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6A06B3C7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1E2BB77B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" w:type="dxa"/>
            <w:gridSpan w:val="2"/>
          </w:tcPr>
          <w:p w:rsidRPr="00E44DAB" w:rsidR="00B8097F" w:rsidP="00955236" w:rsidRDefault="00B8097F" w14:paraId="6FCACC5F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770" w:type="dxa"/>
            <w:gridSpan w:val="11"/>
            <w:vMerge/>
          </w:tcPr>
          <w:p w:rsidRPr="00E44DAB" w:rsidR="00B8097F" w:rsidP="00955236" w:rsidRDefault="00B8097F" w14:paraId="2D75A826" w14:textId="77777777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Pr="00E44DAB" w:rsidR="008E7A3C" w:rsidTr="00C469FC" w14:paraId="3E14F9BE" w14:textId="77777777">
        <w:trPr>
          <w:trHeight w:val="289"/>
        </w:trPr>
        <w:tc>
          <w:tcPr>
            <w:tcW w:w="7200" w:type="dxa"/>
            <w:gridSpan w:val="22"/>
          </w:tcPr>
          <w:p w:rsidRPr="00E44DAB" w:rsidR="008E7A3C" w:rsidP="00955236" w:rsidRDefault="008E7A3C" w14:paraId="7E7A2E45" w14:textId="4ACF6072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lastRenderedPageBreak/>
              <w:t>Highest Educational Qualification</w:t>
            </w:r>
          </w:p>
        </w:tc>
        <w:tc>
          <w:tcPr>
            <w:tcW w:w="3150" w:type="dxa"/>
            <w:gridSpan w:val="10"/>
          </w:tcPr>
          <w:p w:rsidRPr="00E44DAB" w:rsidR="008E7A3C" w:rsidP="00955236" w:rsidRDefault="008E7A3C" w14:paraId="304E11FE" w14:textId="33BD39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Pr="00E44DAB" w:rsidR="00540C0E" w:rsidTr="00C469FC" w14:paraId="0645CE1E" w14:textId="77777777">
        <w:trPr>
          <w:trHeight w:val="289"/>
        </w:trPr>
        <w:tc>
          <w:tcPr>
            <w:tcW w:w="7200" w:type="dxa"/>
            <w:gridSpan w:val="22"/>
          </w:tcPr>
          <w:p w:rsidRPr="00E44DAB" w:rsidR="00540C0E" w:rsidP="00955236" w:rsidRDefault="00540C0E" w14:paraId="759695C8" w14:textId="63D6309C">
            <w:pPr>
              <w:rPr>
                <w:rFonts w:ascii="Century Gothic" w:hAnsi="Century Gothic"/>
                <w:sz w:val="20"/>
                <w:szCs w:val="20"/>
              </w:rPr>
            </w:pPr>
            <w:r w:rsidRPr="00E44DAB">
              <w:rPr>
                <w:rFonts w:ascii="Century Gothic" w:hAnsi="Century Gothic"/>
                <w:sz w:val="20"/>
                <w:szCs w:val="20"/>
              </w:rPr>
              <w:t>Occupation/Profession:</w:t>
            </w:r>
          </w:p>
        </w:tc>
        <w:tc>
          <w:tcPr>
            <w:tcW w:w="3150" w:type="dxa"/>
            <w:gridSpan w:val="10"/>
          </w:tcPr>
          <w:p w:rsidRPr="00E44DAB" w:rsidR="00540C0E" w:rsidP="00955236" w:rsidRDefault="00540C0E" w14:paraId="2CFD2373" w14:textId="4BAEC78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F13D5C" w:rsidP="00D00A2B" w:rsidRDefault="00F13D5C" w14:paraId="75B24CDE" w14:textId="0E1F5A9B">
      <w:pPr>
        <w:rPr>
          <w:rFonts w:ascii="Century Gothic" w:hAnsi="Century Gothic"/>
        </w:rPr>
      </w:pPr>
    </w:p>
    <w:tbl>
      <w:tblPr>
        <w:tblStyle w:val="TableGrid"/>
        <w:tblW w:w="10353" w:type="dxa"/>
        <w:tblInd w:w="-702" w:type="dxa"/>
        <w:tblLook w:val="04A0" w:firstRow="1" w:lastRow="0" w:firstColumn="1" w:lastColumn="0" w:noHBand="0" w:noVBand="1"/>
      </w:tblPr>
      <w:tblGrid>
        <w:gridCol w:w="1170"/>
        <w:gridCol w:w="3060"/>
        <w:gridCol w:w="1460"/>
        <w:gridCol w:w="1780"/>
        <w:gridCol w:w="2883"/>
      </w:tblGrid>
      <w:tr w:rsidR="003317E8" w:rsidTr="003317E8" w14:paraId="4D32A45D" w14:textId="77777777">
        <w:trPr>
          <w:trHeight w:val="368"/>
        </w:trPr>
        <w:tc>
          <w:tcPr>
            <w:tcW w:w="10353" w:type="dxa"/>
            <w:gridSpan w:val="5"/>
            <w:shd w:val="clear" w:color="auto" w:fill="FFC000"/>
          </w:tcPr>
          <w:p w:rsidRPr="003317E8" w:rsidR="003317E8" w:rsidP="003317E8" w:rsidRDefault="00096CEC" w14:paraId="060371D5" w14:textId="1C203912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3</w:t>
            </w:r>
            <w:r w:rsidR="00AE35C6">
              <w:rPr>
                <w:rFonts w:ascii="Century Gothic" w:hAnsi="Century Gothic"/>
                <w:b/>
                <w:bCs/>
              </w:rPr>
              <w:t xml:space="preserve">.0 </w:t>
            </w:r>
            <w:r w:rsidRPr="003317E8" w:rsidR="003317E8">
              <w:rPr>
                <w:rFonts w:ascii="Century Gothic" w:hAnsi="Century Gothic"/>
                <w:b/>
                <w:bCs/>
              </w:rPr>
              <w:t>CONTACT INFORMATION (</w:t>
            </w:r>
            <w:r w:rsidRPr="003317E8" w:rsidR="0033348A">
              <w:rPr>
                <w:rFonts w:ascii="Century Gothic" w:hAnsi="Century Gothic"/>
                <w:b/>
                <w:bCs/>
              </w:rPr>
              <w:t>to be filled in by representative/applicant</w:t>
            </w:r>
            <w:r w:rsidRPr="003317E8" w:rsidR="003317E8">
              <w:rPr>
                <w:rFonts w:ascii="Century Gothic" w:hAnsi="Century Gothic"/>
                <w:b/>
                <w:bCs/>
              </w:rPr>
              <w:t>)</w:t>
            </w:r>
          </w:p>
        </w:tc>
      </w:tr>
      <w:tr w:rsidR="0087754D" w14:paraId="442D7679" w14:textId="77777777">
        <w:trPr>
          <w:trHeight w:val="368"/>
        </w:trPr>
        <w:tc>
          <w:tcPr>
            <w:tcW w:w="5690" w:type="dxa"/>
            <w:gridSpan w:val="3"/>
          </w:tcPr>
          <w:p w:rsidR="0087754D" w:rsidP="00D00A2B" w:rsidRDefault="0087754D" w14:paraId="00C36D6C" w14:textId="1F030A9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Mobile Number</w:t>
            </w:r>
            <w:r w:rsidR="00890AFA">
              <w:rPr>
                <w:rFonts w:ascii="Century Gothic" w:hAnsi="Century Gothic"/>
              </w:rPr>
              <w:t>:</w:t>
            </w:r>
          </w:p>
        </w:tc>
        <w:tc>
          <w:tcPr>
            <w:tcW w:w="4663" w:type="dxa"/>
            <w:gridSpan w:val="2"/>
          </w:tcPr>
          <w:p w:rsidR="0087754D" w:rsidP="00D00A2B" w:rsidRDefault="0087754D" w14:paraId="4891DE1E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Alternate Phone Number</w:t>
            </w:r>
            <w:r w:rsidR="00890AFA">
              <w:rPr>
                <w:rFonts w:ascii="Century Gothic" w:hAnsi="Century Gothic"/>
              </w:rPr>
              <w:t>:</w:t>
            </w:r>
          </w:p>
          <w:p w:rsidR="00890AFA" w:rsidP="00D00A2B" w:rsidRDefault="00890AFA" w14:paraId="72E7DD9B" w14:textId="066483DF">
            <w:pPr>
              <w:rPr>
                <w:rFonts w:ascii="Century Gothic" w:hAnsi="Century Gothic"/>
              </w:rPr>
            </w:pPr>
          </w:p>
        </w:tc>
      </w:tr>
      <w:tr w:rsidR="00BA449F" w:rsidTr="00E04707" w14:paraId="5F3C4714" w14:textId="77777777">
        <w:trPr>
          <w:trHeight w:val="289"/>
        </w:trPr>
        <w:tc>
          <w:tcPr>
            <w:tcW w:w="5690" w:type="dxa"/>
            <w:gridSpan w:val="3"/>
          </w:tcPr>
          <w:p w:rsidR="00BA449F" w:rsidP="00D00A2B" w:rsidRDefault="00BA449F" w14:paraId="318C6CA0" w14:textId="5D70A3C9">
            <w:pPr>
              <w:rPr>
                <w:rFonts w:ascii="Century Gothic" w:hAnsi="Century Gothic"/>
              </w:rPr>
            </w:pPr>
            <w:r w:rsidRPr="0087754D">
              <w:rPr>
                <w:rFonts w:ascii="Century Gothic" w:hAnsi="Century Gothic"/>
                <w:b/>
                <w:bCs/>
              </w:rPr>
              <w:t>Residential Address</w:t>
            </w:r>
          </w:p>
        </w:tc>
        <w:tc>
          <w:tcPr>
            <w:tcW w:w="1780" w:type="dxa"/>
          </w:tcPr>
          <w:p w:rsidR="00BA449F" w:rsidP="00D00A2B" w:rsidRDefault="00BA449F" w14:paraId="73300BC4" w14:textId="001BA76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 Address</w:t>
            </w:r>
            <w:r w:rsidR="00E04707">
              <w:rPr>
                <w:rFonts w:ascii="Century Gothic" w:hAnsi="Century Gothic"/>
              </w:rPr>
              <w:t>:</w:t>
            </w:r>
          </w:p>
        </w:tc>
        <w:tc>
          <w:tcPr>
            <w:tcW w:w="2883" w:type="dxa"/>
          </w:tcPr>
          <w:p w:rsidR="00BA449F" w:rsidP="00D00A2B" w:rsidRDefault="00BA449F" w14:paraId="15404FA6" w14:textId="77777777">
            <w:pPr>
              <w:rPr>
                <w:rFonts w:ascii="Century Gothic" w:hAnsi="Century Gothic"/>
              </w:rPr>
            </w:pPr>
          </w:p>
        </w:tc>
      </w:tr>
      <w:tr w:rsidR="00E04707" w:rsidTr="00E04707" w14:paraId="51AD67C9" w14:textId="77777777">
        <w:trPr>
          <w:trHeight w:val="270"/>
        </w:trPr>
        <w:tc>
          <w:tcPr>
            <w:tcW w:w="1170" w:type="dxa"/>
          </w:tcPr>
          <w:p w:rsidR="00E04707" w:rsidP="003A4C30" w:rsidRDefault="00E04707" w14:paraId="5170BDAC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Plot No.</w:t>
            </w:r>
          </w:p>
        </w:tc>
        <w:tc>
          <w:tcPr>
            <w:tcW w:w="3060" w:type="dxa"/>
          </w:tcPr>
          <w:p w:rsidR="00E04707" w:rsidP="003A4C30" w:rsidRDefault="00E04707" w14:paraId="3904C60E" w14:textId="449634B4">
            <w:pPr>
              <w:rPr>
                <w:rFonts w:ascii="Century Gothic" w:hAnsi="Century Gothic"/>
              </w:rPr>
            </w:pPr>
          </w:p>
        </w:tc>
        <w:tc>
          <w:tcPr>
            <w:tcW w:w="1460" w:type="dxa"/>
          </w:tcPr>
          <w:p w:rsidR="00E04707" w:rsidP="003A4C30" w:rsidRDefault="00E04707" w14:paraId="6B524180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District:</w:t>
            </w:r>
          </w:p>
        </w:tc>
        <w:tc>
          <w:tcPr>
            <w:tcW w:w="4663" w:type="dxa"/>
            <w:gridSpan w:val="2"/>
          </w:tcPr>
          <w:p w:rsidR="00E04707" w:rsidP="003A4C30" w:rsidRDefault="00E04707" w14:paraId="3887ED75" w14:textId="14FA8F25">
            <w:pPr>
              <w:rPr>
                <w:rFonts w:ascii="Century Gothic" w:hAnsi="Century Gothic"/>
              </w:rPr>
            </w:pPr>
          </w:p>
        </w:tc>
      </w:tr>
      <w:tr w:rsidR="00E04707" w:rsidTr="00E04707" w14:paraId="4A7C993F" w14:textId="77777777">
        <w:trPr>
          <w:trHeight w:val="270"/>
        </w:trPr>
        <w:tc>
          <w:tcPr>
            <w:tcW w:w="1170" w:type="dxa"/>
          </w:tcPr>
          <w:p w:rsidR="00E04707" w:rsidP="003A4C30" w:rsidRDefault="00E04707" w14:paraId="44C3D522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Area:</w:t>
            </w:r>
          </w:p>
        </w:tc>
        <w:tc>
          <w:tcPr>
            <w:tcW w:w="3060" w:type="dxa"/>
          </w:tcPr>
          <w:p w:rsidR="00E04707" w:rsidP="003A4C30" w:rsidRDefault="00E04707" w14:paraId="752525C5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460" w:type="dxa"/>
          </w:tcPr>
          <w:p w:rsidR="00E04707" w:rsidP="003A4C30" w:rsidRDefault="00E04707" w14:paraId="79764C2F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Province:</w:t>
            </w:r>
          </w:p>
        </w:tc>
        <w:tc>
          <w:tcPr>
            <w:tcW w:w="4663" w:type="dxa"/>
            <w:gridSpan w:val="2"/>
          </w:tcPr>
          <w:p w:rsidR="00E04707" w:rsidP="003A4C30" w:rsidRDefault="00E04707" w14:paraId="2D26F473" w14:textId="77777777">
            <w:pPr>
              <w:rPr>
                <w:rFonts w:ascii="Century Gothic" w:hAnsi="Century Gothic"/>
              </w:rPr>
            </w:pPr>
          </w:p>
        </w:tc>
      </w:tr>
      <w:tr w:rsidR="00C86604" w14:paraId="41DDF862" w14:textId="77777777">
        <w:trPr>
          <w:trHeight w:val="591"/>
        </w:trPr>
        <w:tc>
          <w:tcPr>
            <w:tcW w:w="5690" w:type="dxa"/>
            <w:gridSpan w:val="3"/>
          </w:tcPr>
          <w:p w:rsidR="00C86604" w:rsidP="00D00A2B" w:rsidRDefault="003A4C30" w14:paraId="1652C351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Chief/Village/Headman</w:t>
            </w:r>
            <w:r w:rsidR="00E04707">
              <w:rPr>
                <w:rFonts w:ascii="Century Gothic" w:hAnsi="Century Gothic"/>
              </w:rPr>
              <w:t>:</w:t>
            </w:r>
          </w:p>
          <w:p w:rsidR="00E04707" w:rsidP="00D00A2B" w:rsidRDefault="00E04707" w14:paraId="67EF7DAE" w14:textId="67A88E57">
            <w:pPr>
              <w:rPr>
                <w:rFonts w:ascii="Century Gothic" w:hAnsi="Century Gothic"/>
              </w:rPr>
            </w:pPr>
          </w:p>
        </w:tc>
        <w:tc>
          <w:tcPr>
            <w:tcW w:w="4663" w:type="dxa"/>
            <w:gridSpan w:val="2"/>
          </w:tcPr>
          <w:p w:rsidR="00C86604" w:rsidP="00D00A2B" w:rsidRDefault="003A4C30" w14:paraId="6DE6948E" w14:textId="3CF3731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GPS Coordinates</w:t>
            </w:r>
            <w:r w:rsidR="00C573D7">
              <w:rPr>
                <w:rFonts w:ascii="Century Gothic" w:hAnsi="Century Gothic"/>
              </w:rPr>
              <w:t>:</w:t>
            </w:r>
          </w:p>
        </w:tc>
      </w:tr>
    </w:tbl>
    <w:p w:rsidR="00832896" w:rsidP="00D00A2B" w:rsidRDefault="00832896" w14:paraId="542BF84C" w14:textId="101D77FD">
      <w:pPr>
        <w:rPr>
          <w:rFonts w:ascii="Century Gothic" w:hAnsi="Century Gothic"/>
        </w:rPr>
      </w:pPr>
    </w:p>
    <w:tbl>
      <w:tblPr>
        <w:tblStyle w:val="TableGrid"/>
        <w:tblW w:w="10384" w:type="dxa"/>
        <w:tblInd w:w="-750" w:type="dxa"/>
        <w:tblLook w:val="04A0" w:firstRow="1" w:lastRow="0" w:firstColumn="1" w:lastColumn="0" w:noHBand="0" w:noVBand="1"/>
      </w:tblPr>
      <w:tblGrid>
        <w:gridCol w:w="1934"/>
        <w:gridCol w:w="288"/>
        <w:gridCol w:w="288"/>
        <w:gridCol w:w="313"/>
        <w:gridCol w:w="288"/>
        <w:gridCol w:w="288"/>
        <w:gridCol w:w="313"/>
        <w:gridCol w:w="288"/>
        <w:gridCol w:w="288"/>
        <w:gridCol w:w="288"/>
        <w:gridCol w:w="288"/>
        <w:gridCol w:w="1883"/>
        <w:gridCol w:w="330"/>
        <w:gridCol w:w="331"/>
        <w:gridCol w:w="330"/>
        <w:gridCol w:w="331"/>
        <w:gridCol w:w="331"/>
        <w:gridCol w:w="330"/>
        <w:gridCol w:w="331"/>
        <w:gridCol w:w="331"/>
        <w:gridCol w:w="330"/>
        <w:gridCol w:w="331"/>
        <w:gridCol w:w="331"/>
      </w:tblGrid>
      <w:tr w:rsidR="003317E8" w:rsidTr="007A1F9A" w14:paraId="50FE96A9" w14:textId="77777777">
        <w:trPr>
          <w:trHeight w:val="359"/>
        </w:trPr>
        <w:tc>
          <w:tcPr>
            <w:tcW w:w="10384" w:type="dxa"/>
            <w:gridSpan w:val="23"/>
            <w:shd w:val="clear" w:color="auto" w:fill="FFC000"/>
          </w:tcPr>
          <w:p w:rsidRPr="003317E8" w:rsidR="003317E8" w:rsidP="003317E8" w:rsidRDefault="00096CEC" w14:paraId="12C95640" w14:textId="5A68D274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4</w:t>
            </w:r>
            <w:r w:rsidR="00C21771">
              <w:rPr>
                <w:rFonts w:ascii="Century Gothic" w:hAnsi="Century Gothic"/>
                <w:b/>
                <w:bCs/>
              </w:rPr>
              <w:t xml:space="preserve">.0 </w:t>
            </w:r>
            <w:r w:rsidRPr="003317E8" w:rsidR="003317E8">
              <w:rPr>
                <w:rFonts w:ascii="Century Gothic" w:hAnsi="Century Gothic"/>
                <w:b/>
                <w:bCs/>
              </w:rPr>
              <w:t>NEXT OF KIN INFORMATION</w:t>
            </w:r>
          </w:p>
        </w:tc>
      </w:tr>
      <w:tr w:rsidR="00CF7DC9" w:rsidTr="008F01EA" w14:paraId="519143BE" w14:textId="77777777">
        <w:trPr>
          <w:trHeight w:val="573"/>
        </w:trPr>
        <w:tc>
          <w:tcPr>
            <w:tcW w:w="4864" w:type="dxa"/>
            <w:gridSpan w:val="11"/>
          </w:tcPr>
          <w:p w:rsidR="00CF7DC9" w:rsidP="00D00A2B" w:rsidRDefault="00CF7DC9" w14:paraId="1FB19DEC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Full Name</w:t>
            </w:r>
            <w:r w:rsidR="007D7486">
              <w:rPr>
                <w:rFonts w:ascii="Century Gothic" w:hAnsi="Century Gothic"/>
              </w:rPr>
              <w:t>:</w:t>
            </w:r>
          </w:p>
          <w:p w:rsidR="007D7486" w:rsidP="00D00A2B" w:rsidRDefault="007D7486" w14:paraId="25FC0714" w14:textId="5D7E460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_______________________________________</w:t>
            </w:r>
          </w:p>
        </w:tc>
        <w:tc>
          <w:tcPr>
            <w:tcW w:w="5520" w:type="dxa"/>
            <w:gridSpan w:val="12"/>
          </w:tcPr>
          <w:p w:rsidR="00CF7DC9" w:rsidP="00D00A2B" w:rsidRDefault="00CF7DC9" w14:paraId="6C8750A9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Relationship to Applicant</w:t>
            </w:r>
            <w:r w:rsidR="004868D5">
              <w:rPr>
                <w:rFonts w:ascii="Century Gothic" w:hAnsi="Century Gothic"/>
              </w:rPr>
              <w:t>:</w:t>
            </w:r>
          </w:p>
          <w:p w:rsidR="004868D5" w:rsidP="00D00A2B" w:rsidRDefault="004868D5" w14:paraId="6177F224" w14:textId="6ED2F0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_______________________________________________</w:t>
            </w:r>
          </w:p>
        </w:tc>
      </w:tr>
      <w:tr w:rsidR="008F01EA" w:rsidTr="008F01EA" w14:paraId="3486FB12" w14:textId="77777777">
        <w:trPr>
          <w:trHeight w:val="270"/>
        </w:trPr>
        <w:tc>
          <w:tcPr>
            <w:tcW w:w="1934" w:type="dxa"/>
          </w:tcPr>
          <w:p w:rsidR="008F01EA" w:rsidP="00D00A2B" w:rsidRDefault="008F01EA" w14:paraId="4CE0A2BE" w14:textId="6DD3AC1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Date of Birth</w:t>
            </w:r>
          </w:p>
        </w:tc>
        <w:tc>
          <w:tcPr>
            <w:tcW w:w="288" w:type="dxa"/>
          </w:tcPr>
          <w:p w:rsidR="008F01EA" w:rsidP="00D00A2B" w:rsidRDefault="008F01EA" w14:paraId="10DABF26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:rsidR="008F01EA" w:rsidP="00D00A2B" w:rsidRDefault="008F01EA" w14:paraId="32E3D625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13" w:type="dxa"/>
          </w:tcPr>
          <w:p w:rsidR="008F01EA" w:rsidP="00D00A2B" w:rsidRDefault="008F01EA" w14:paraId="699B0BE7" w14:textId="28692AD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288" w:type="dxa"/>
          </w:tcPr>
          <w:p w:rsidR="008F01EA" w:rsidP="00D00A2B" w:rsidRDefault="008F01EA" w14:paraId="7C247B2D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:rsidR="008F01EA" w:rsidP="00D00A2B" w:rsidRDefault="008F01EA" w14:paraId="1E965A85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13" w:type="dxa"/>
          </w:tcPr>
          <w:p w:rsidR="008F01EA" w:rsidP="00D00A2B" w:rsidRDefault="008F01EA" w14:paraId="091B6CD2" w14:textId="6802D3C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288" w:type="dxa"/>
          </w:tcPr>
          <w:p w:rsidR="008F01EA" w:rsidP="00D00A2B" w:rsidRDefault="008F01EA" w14:paraId="7C2A7938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:rsidR="008F01EA" w:rsidP="00D00A2B" w:rsidRDefault="008F01EA" w14:paraId="04795DBF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:rsidR="008F01EA" w:rsidP="00D00A2B" w:rsidRDefault="008F01EA" w14:paraId="3F0E1A5D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288" w:type="dxa"/>
          </w:tcPr>
          <w:p w:rsidR="008F01EA" w:rsidP="00D00A2B" w:rsidRDefault="008F01EA" w14:paraId="60D0413E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883" w:type="dxa"/>
          </w:tcPr>
          <w:p w:rsidR="008F01EA" w:rsidP="00D00A2B" w:rsidRDefault="008F01EA" w14:paraId="3063C8C8" w14:textId="4CC307F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NRC Number</w:t>
            </w:r>
          </w:p>
        </w:tc>
        <w:tc>
          <w:tcPr>
            <w:tcW w:w="330" w:type="dxa"/>
          </w:tcPr>
          <w:p w:rsidR="008F01EA" w:rsidP="00D00A2B" w:rsidRDefault="008F01EA" w14:paraId="2C58AD62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:rsidR="008F01EA" w:rsidP="00D00A2B" w:rsidRDefault="008F01EA" w14:paraId="610044C4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0" w:type="dxa"/>
          </w:tcPr>
          <w:p w:rsidR="008F01EA" w:rsidP="00D00A2B" w:rsidRDefault="008F01EA" w14:paraId="625B0DEF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:rsidR="008F01EA" w:rsidP="00D00A2B" w:rsidRDefault="008F01EA" w14:paraId="5A3277E5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:rsidR="008F01EA" w:rsidP="00D00A2B" w:rsidRDefault="008F01EA" w14:paraId="5D2E5F83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0" w:type="dxa"/>
          </w:tcPr>
          <w:p w:rsidR="008F01EA" w:rsidP="00D00A2B" w:rsidRDefault="0004435E" w14:paraId="5712FDD4" w14:textId="2BDC88B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331" w:type="dxa"/>
          </w:tcPr>
          <w:p w:rsidR="008F01EA" w:rsidP="00D00A2B" w:rsidRDefault="008F01EA" w14:paraId="0EA094AC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:rsidR="008F01EA" w:rsidP="00D00A2B" w:rsidRDefault="008F01EA" w14:paraId="4174381E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0" w:type="dxa"/>
          </w:tcPr>
          <w:p w:rsidR="008F01EA" w:rsidP="00D00A2B" w:rsidRDefault="0004435E" w14:paraId="2299A221" w14:textId="4674DB5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/</w:t>
            </w:r>
          </w:p>
        </w:tc>
        <w:tc>
          <w:tcPr>
            <w:tcW w:w="331" w:type="dxa"/>
          </w:tcPr>
          <w:p w:rsidR="008F01EA" w:rsidP="00D00A2B" w:rsidRDefault="008F01EA" w14:paraId="7AED8D8C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331" w:type="dxa"/>
          </w:tcPr>
          <w:p w:rsidR="008F01EA" w:rsidP="00D00A2B" w:rsidRDefault="008F01EA" w14:paraId="7F1A71A6" w14:textId="77777777">
            <w:pPr>
              <w:rPr>
                <w:rFonts w:ascii="Century Gothic" w:hAnsi="Century Gothic"/>
              </w:rPr>
            </w:pPr>
          </w:p>
        </w:tc>
      </w:tr>
      <w:tr w:rsidR="003369AA" w:rsidTr="008F01EA" w14:paraId="355A9C6C" w14:textId="77777777">
        <w:trPr>
          <w:trHeight w:val="573"/>
        </w:trPr>
        <w:tc>
          <w:tcPr>
            <w:tcW w:w="1934" w:type="dxa"/>
          </w:tcPr>
          <w:p w:rsidR="003369AA" w:rsidP="00D00A2B" w:rsidRDefault="003369AA" w14:paraId="395AAE7E" w14:textId="1AFD7F6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Mobile Number</w:t>
            </w:r>
          </w:p>
        </w:tc>
        <w:tc>
          <w:tcPr>
            <w:tcW w:w="2930" w:type="dxa"/>
            <w:gridSpan w:val="10"/>
          </w:tcPr>
          <w:p w:rsidR="003369AA" w:rsidP="00D00A2B" w:rsidRDefault="003369AA" w14:paraId="66E4E027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1883" w:type="dxa"/>
          </w:tcPr>
          <w:p w:rsidR="003369AA" w:rsidP="00D00A2B" w:rsidRDefault="003369AA" w14:paraId="757823D6" w14:textId="2FF0D3C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Alternate Mobile Number</w:t>
            </w:r>
          </w:p>
        </w:tc>
        <w:tc>
          <w:tcPr>
            <w:tcW w:w="3637" w:type="dxa"/>
            <w:gridSpan w:val="11"/>
          </w:tcPr>
          <w:p w:rsidR="003369AA" w:rsidP="00D00A2B" w:rsidRDefault="003369AA" w14:paraId="1D03C99F" w14:textId="77777777">
            <w:pPr>
              <w:rPr>
                <w:rFonts w:ascii="Century Gothic" w:hAnsi="Century Gothic"/>
              </w:rPr>
            </w:pPr>
          </w:p>
        </w:tc>
      </w:tr>
      <w:tr w:rsidR="00B13027" w14:paraId="14345308" w14:textId="77777777">
        <w:trPr>
          <w:trHeight w:val="573"/>
        </w:trPr>
        <w:tc>
          <w:tcPr>
            <w:tcW w:w="4864" w:type="dxa"/>
            <w:gridSpan w:val="11"/>
          </w:tcPr>
          <w:p w:rsidR="00B13027" w:rsidP="00D00A2B" w:rsidRDefault="00B13027" w14:paraId="71620A26" w14:textId="2D54FE7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Residential Address:</w:t>
            </w:r>
          </w:p>
        </w:tc>
        <w:tc>
          <w:tcPr>
            <w:tcW w:w="5520" w:type="dxa"/>
            <w:gridSpan w:val="12"/>
          </w:tcPr>
          <w:p w:rsidR="00B13027" w:rsidP="00D00A2B" w:rsidRDefault="00B13027" w14:paraId="1385EF26" w14:textId="65984D3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Email:</w:t>
            </w:r>
          </w:p>
        </w:tc>
      </w:tr>
    </w:tbl>
    <w:p w:rsidRPr="005465F3" w:rsidR="004B7FB5" w:rsidP="00CE69C1" w:rsidRDefault="004B7FB5" w14:paraId="38C76FAC" w14:textId="6294F0D3">
      <w:pPr>
        <w:rPr>
          <w:rFonts w:ascii="Century Gothic" w:hAnsi="Century Gothic"/>
        </w:rPr>
      </w:pPr>
    </w:p>
    <w:tbl>
      <w:tblPr>
        <w:tblStyle w:val="TableGrid"/>
        <w:tblW w:w="10565" w:type="dxa"/>
        <w:tblInd w:w="-825" w:type="dxa"/>
        <w:tblLook w:val="04A0" w:firstRow="1" w:lastRow="0" w:firstColumn="1" w:lastColumn="0" w:noHBand="0" w:noVBand="1"/>
      </w:tblPr>
      <w:tblGrid>
        <w:gridCol w:w="2581"/>
        <w:gridCol w:w="2582"/>
        <w:gridCol w:w="2701"/>
        <w:gridCol w:w="2701"/>
      </w:tblGrid>
      <w:tr w:rsidR="003317E8" w:rsidTr="003317E8" w14:paraId="1872E113" w14:textId="77777777">
        <w:trPr>
          <w:trHeight w:val="377"/>
        </w:trPr>
        <w:tc>
          <w:tcPr>
            <w:tcW w:w="10565" w:type="dxa"/>
            <w:gridSpan w:val="4"/>
            <w:shd w:val="clear" w:color="auto" w:fill="FFC000"/>
          </w:tcPr>
          <w:p w:rsidRPr="003317E8" w:rsidR="003317E8" w:rsidP="003317E8" w:rsidRDefault="00096CEC" w14:paraId="5E7DBAC4" w14:textId="005213D5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5</w:t>
            </w:r>
            <w:r w:rsidR="00C21771">
              <w:rPr>
                <w:rFonts w:ascii="Century Gothic" w:hAnsi="Century Gothic"/>
                <w:b/>
                <w:bCs/>
              </w:rPr>
              <w:t>.</w:t>
            </w:r>
            <w:r w:rsidR="00030FEC">
              <w:rPr>
                <w:rFonts w:ascii="Century Gothic" w:hAnsi="Century Gothic"/>
                <w:b/>
                <w:bCs/>
              </w:rPr>
              <w:t>0</w:t>
            </w:r>
            <w:r w:rsidR="00C21771">
              <w:rPr>
                <w:rFonts w:ascii="Century Gothic" w:hAnsi="Century Gothic"/>
                <w:b/>
                <w:bCs/>
              </w:rPr>
              <w:t xml:space="preserve"> </w:t>
            </w:r>
            <w:r w:rsidRPr="003317E8" w:rsidR="003317E8">
              <w:rPr>
                <w:rFonts w:ascii="Century Gothic" w:hAnsi="Century Gothic"/>
                <w:b/>
                <w:bCs/>
              </w:rPr>
              <w:t>EMPLOYMENT</w:t>
            </w:r>
            <w:r w:rsidR="0065637A">
              <w:rPr>
                <w:rFonts w:ascii="Century Gothic" w:hAnsi="Century Gothic"/>
                <w:b/>
                <w:bCs/>
              </w:rPr>
              <w:t xml:space="preserve"> &amp; FINANCIAL</w:t>
            </w:r>
            <w:r w:rsidRPr="003317E8" w:rsidR="003317E8">
              <w:rPr>
                <w:rFonts w:ascii="Century Gothic" w:hAnsi="Century Gothic"/>
                <w:b/>
                <w:bCs/>
              </w:rPr>
              <w:t xml:space="preserve"> INFORMATION</w:t>
            </w:r>
          </w:p>
        </w:tc>
      </w:tr>
      <w:tr w:rsidR="00117655" w:rsidTr="00117655" w14:paraId="68BB170D" w14:textId="77777777">
        <w:trPr>
          <w:trHeight w:val="407"/>
        </w:trPr>
        <w:tc>
          <w:tcPr>
            <w:tcW w:w="10565" w:type="dxa"/>
            <w:gridSpan w:val="4"/>
          </w:tcPr>
          <w:p w:rsidR="00117655" w:rsidP="6FD331B8" w:rsidRDefault="00117655" w14:paraId="71807951" w14:textId="66FE04C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>5.1 Employment Information</w:t>
            </w:r>
          </w:p>
        </w:tc>
      </w:tr>
      <w:tr w:rsidR="00117655" w:rsidTr="00117655" w14:paraId="07FCE8B5" w14:textId="77777777">
        <w:trPr>
          <w:trHeight w:val="407"/>
        </w:trPr>
        <w:tc>
          <w:tcPr>
            <w:tcW w:w="10565" w:type="dxa"/>
            <w:gridSpan w:val="4"/>
          </w:tcPr>
          <w:p w:rsidRPr="00117655" w:rsidR="00117655" w:rsidP="00117655" w:rsidRDefault="00117655" w14:paraId="2A9A996E" w14:textId="35A7AF4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1765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To be filled in by </w:t>
            </w:r>
            <w:r w:rsidRPr="00117655"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  <w:t>Key Directors/Individual Applicants</w:t>
            </w:r>
            <w:r w:rsidRPr="0011765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currently employed:</w:t>
            </w:r>
          </w:p>
        </w:tc>
      </w:tr>
      <w:tr w:rsidR="00117655" w:rsidTr="00117655" w14:paraId="397E4378" w14:textId="77777777">
        <w:trPr>
          <w:trHeight w:val="407"/>
        </w:trPr>
        <w:tc>
          <w:tcPr>
            <w:tcW w:w="10565" w:type="dxa"/>
            <w:gridSpan w:val="4"/>
          </w:tcPr>
          <w:p w:rsidRPr="6FD331B8" w:rsidR="00117655" w:rsidP="00117655" w:rsidRDefault="00117655" w14:paraId="550B9C76" w14:textId="5767711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 of Director:</w:t>
            </w:r>
          </w:p>
        </w:tc>
      </w:tr>
      <w:tr w:rsidR="00117655" w:rsidTr="00E661CA" w14:paraId="5B92B831" w14:textId="77777777">
        <w:trPr>
          <w:trHeight w:val="584"/>
        </w:trPr>
        <w:tc>
          <w:tcPr>
            <w:tcW w:w="2581" w:type="dxa"/>
          </w:tcPr>
          <w:p w:rsidR="00117655" w:rsidP="00117655" w:rsidRDefault="00117655" w14:paraId="6C65A5F7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Employment Status:</w:t>
            </w:r>
          </w:p>
          <w:p w:rsidR="00117655" w:rsidP="00117655" w:rsidRDefault="00117655" w14:paraId="64BA4121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624512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465F3">
              <w:rPr>
                <w:rFonts w:ascii="Century Gothic" w:hAnsi="Century Gothic"/>
              </w:rPr>
              <w:t>Employed</w:t>
            </w:r>
          </w:p>
          <w:p w:rsidR="00117655" w:rsidP="00117655" w:rsidRDefault="00117655" w14:paraId="5861762A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259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465F3">
              <w:rPr>
                <w:rFonts w:ascii="Century Gothic" w:hAnsi="Century Gothic"/>
              </w:rPr>
              <w:t>Self-Employed</w:t>
            </w:r>
          </w:p>
          <w:p w:rsidR="00117655" w:rsidP="00117655" w:rsidRDefault="00117655" w14:paraId="2DFF07AB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465583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465F3">
              <w:rPr>
                <w:rFonts w:ascii="Century Gothic" w:hAnsi="Century Gothic"/>
              </w:rPr>
              <w:t>Unemployed</w:t>
            </w:r>
          </w:p>
          <w:p w:rsidR="00117655" w:rsidP="00117655" w:rsidRDefault="00117655" w14:paraId="2BD5FFDE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567803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</w:rPr>
              <w:t>Retired</w:t>
            </w:r>
          </w:p>
          <w:p w:rsidR="00117655" w:rsidP="00117655" w:rsidRDefault="00117655" w14:paraId="4BC5ABD5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1349792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</w:rPr>
              <w:t>Student</w:t>
            </w:r>
          </w:p>
          <w:p w:rsidR="00117655" w:rsidP="00117655" w:rsidRDefault="00117655" w14:paraId="222E62C9" w14:textId="71E0F1D5">
            <w:pPr>
              <w:rPr>
                <w:rFonts w:ascii="Century Gothic" w:hAnsi="Century Gothic"/>
              </w:rPr>
            </w:pPr>
          </w:p>
        </w:tc>
        <w:tc>
          <w:tcPr>
            <w:tcW w:w="2582" w:type="dxa"/>
          </w:tcPr>
          <w:p w:rsidR="00117655" w:rsidP="00117655" w:rsidRDefault="00117655" w14:paraId="1651B081" w14:textId="120324A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Employer Name:</w:t>
            </w:r>
          </w:p>
        </w:tc>
        <w:tc>
          <w:tcPr>
            <w:tcW w:w="2701" w:type="dxa"/>
          </w:tcPr>
          <w:p w:rsidRPr="6FD331B8" w:rsidR="00117655" w:rsidP="00117655" w:rsidRDefault="00117655" w14:paraId="2088722D" w14:textId="1DA2A63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Position:</w:t>
            </w:r>
          </w:p>
        </w:tc>
        <w:tc>
          <w:tcPr>
            <w:tcW w:w="2701" w:type="dxa"/>
          </w:tcPr>
          <w:p w:rsidRPr="6FD331B8" w:rsidR="00117655" w:rsidP="00117655" w:rsidRDefault="00117655" w14:paraId="56ECF57E" w14:textId="03D03E2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Employer Address:</w:t>
            </w:r>
          </w:p>
        </w:tc>
      </w:tr>
      <w:tr w:rsidR="00117655" w:rsidTr="00117655" w14:paraId="121CACBA" w14:textId="77777777">
        <w:trPr>
          <w:trHeight w:val="351"/>
        </w:trPr>
        <w:tc>
          <w:tcPr>
            <w:tcW w:w="10565" w:type="dxa"/>
            <w:gridSpan w:val="4"/>
          </w:tcPr>
          <w:p w:rsidR="00117655" w:rsidP="00117655" w:rsidRDefault="00117655" w14:paraId="65087FD3" w14:textId="65D3931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Name of Director:</w:t>
            </w:r>
          </w:p>
        </w:tc>
      </w:tr>
      <w:tr w:rsidR="00117655" w:rsidTr="00E661CA" w14:paraId="709E699D" w14:textId="77777777">
        <w:trPr>
          <w:trHeight w:val="584"/>
        </w:trPr>
        <w:tc>
          <w:tcPr>
            <w:tcW w:w="2581" w:type="dxa"/>
          </w:tcPr>
          <w:p w:rsidR="00117655" w:rsidP="00117655" w:rsidRDefault="00117655" w14:paraId="767859EF" w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Employment Status:</w:t>
            </w:r>
          </w:p>
          <w:p w:rsidR="00117655" w:rsidP="00117655" w:rsidRDefault="00117655" w14:paraId="021F1D0A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03215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465F3">
              <w:rPr>
                <w:rFonts w:ascii="Century Gothic" w:hAnsi="Century Gothic"/>
              </w:rPr>
              <w:t>Employed</w:t>
            </w:r>
          </w:p>
          <w:p w:rsidR="00117655" w:rsidP="00117655" w:rsidRDefault="00117655" w14:paraId="7EA9BBCE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62207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465F3">
              <w:rPr>
                <w:rFonts w:ascii="Century Gothic" w:hAnsi="Century Gothic"/>
              </w:rPr>
              <w:t>Self-Employed</w:t>
            </w:r>
          </w:p>
          <w:p w:rsidR="00117655" w:rsidP="00117655" w:rsidRDefault="00117655" w14:paraId="5096D05D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15172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465F3">
              <w:rPr>
                <w:rFonts w:ascii="Century Gothic" w:hAnsi="Century Gothic"/>
              </w:rPr>
              <w:t>Unemployed</w:t>
            </w:r>
          </w:p>
          <w:p w:rsidR="00117655" w:rsidP="00117655" w:rsidRDefault="00117655" w14:paraId="44C45A39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-1617371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</w:rPr>
              <w:t>Retired</w:t>
            </w:r>
          </w:p>
          <w:p w:rsidR="00117655" w:rsidP="00117655" w:rsidRDefault="00117655" w14:paraId="3BC61FC3" w14:textId="77777777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20"/>
                  <w:szCs w:val="20"/>
                </w:rPr>
                <w:id w:val="25833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</w:rPr>
              <w:t>Student</w:t>
            </w:r>
          </w:p>
          <w:p w:rsidR="00117655" w:rsidP="00117655" w:rsidRDefault="00117655" w14:paraId="76B84A71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2582" w:type="dxa"/>
          </w:tcPr>
          <w:p w:rsidR="00117655" w:rsidP="00117655" w:rsidRDefault="00117655" w14:paraId="170CD5AD" w14:textId="0D4A7D5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lastRenderedPageBreak/>
              <w:t>Employer Name:</w:t>
            </w:r>
          </w:p>
        </w:tc>
        <w:tc>
          <w:tcPr>
            <w:tcW w:w="2701" w:type="dxa"/>
          </w:tcPr>
          <w:p w:rsidR="00117655" w:rsidP="00117655" w:rsidRDefault="00117655" w14:paraId="626E14CE" w14:textId="5497CA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Position:</w:t>
            </w:r>
          </w:p>
        </w:tc>
        <w:tc>
          <w:tcPr>
            <w:tcW w:w="2701" w:type="dxa"/>
          </w:tcPr>
          <w:p w:rsidR="00117655" w:rsidP="00117655" w:rsidRDefault="00117655" w14:paraId="3420FD33" w14:textId="27F37B9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Employer Address:</w:t>
            </w:r>
          </w:p>
        </w:tc>
      </w:tr>
      <w:tr w:rsidR="00117655" w:rsidTr="00030FEC" w14:paraId="67CE63DB" w14:textId="77777777">
        <w:trPr>
          <w:trHeight w:val="341"/>
        </w:trPr>
        <w:tc>
          <w:tcPr>
            <w:tcW w:w="10565" w:type="dxa"/>
            <w:gridSpan w:val="4"/>
          </w:tcPr>
          <w:p w:rsidRPr="6FD331B8" w:rsidR="00117655" w:rsidP="00117655" w:rsidRDefault="00117655" w14:paraId="067F96F2" w14:textId="48441B6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>5.2 Financial</w:t>
            </w:r>
            <w:r w:rsidRPr="003317E8">
              <w:rPr>
                <w:rFonts w:ascii="Century Gothic" w:hAnsi="Century Gothic"/>
                <w:b/>
                <w:bCs/>
              </w:rPr>
              <w:t xml:space="preserve"> Information</w:t>
            </w:r>
          </w:p>
        </w:tc>
      </w:tr>
      <w:tr w:rsidR="00117655" w:rsidTr="003069BE" w14:paraId="62BB9FA1" w14:textId="77777777">
        <w:trPr>
          <w:trHeight w:val="567"/>
        </w:trPr>
        <w:tc>
          <w:tcPr>
            <w:tcW w:w="5163" w:type="dxa"/>
            <w:gridSpan w:val="2"/>
          </w:tcPr>
          <w:p w:rsidR="00117655" w:rsidP="00117655" w:rsidRDefault="00117655" w14:paraId="644DBAA8" w14:textId="177FE1E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Primary Source of Funds:</w:t>
            </w:r>
          </w:p>
        </w:tc>
        <w:tc>
          <w:tcPr>
            <w:tcW w:w="5402" w:type="dxa"/>
            <w:gridSpan w:val="2"/>
          </w:tcPr>
          <w:p w:rsidR="00117655" w:rsidP="00117655" w:rsidRDefault="00117655" w14:paraId="090A145B" w14:textId="200991B7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Monthly Income</w:t>
            </w:r>
            <w:r>
              <w:rPr>
                <w:rFonts w:ascii="Century Gothic" w:hAnsi="Century Gothic"/>
              </w:rPr>
              <w:t>:</w:t>
            </w:r>
          </w:p>
        </w:tc>
      </w:tr>
      <w:tr w:rsidR="00117655" w:rsidTr="003069BE" w14:paraId="17CE678D" w14:textId="77777777">
        <w:trPr>
          <w:trHeight w:val="584"/>
        </w:trPr>
        <w:tc>
          <w:tcPr>
            <w:tcW w:w="5163" w:type="dxa"/>
            <w:gridSpan w:val="2"/>
          </w:tcPr>
          <w:p w:rsidR="00117655" w:rsidP="00117655" w:rsidRDefault="00117655" w14:paraId="20232802" w14:textId="0314EF53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Bank Name:</w:t>
            </w:r>
          </w:p>
        </w:tc>
        <w:tc>
          <w:tcPr>
            <w:tcW w:w="5402" w:type="dxa"/>
            <w:gridSpan w:val="2"/>
          </w:tcPr>
          <w:p w:rsidR="00117655" w:rsidP="00117655" w:rsidRDefault="00117655" w14:paraId="5B8A00F8" w14:textId="77777777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Bank Branch</w:t>
            </w:r>
            <w:r>
              <w:rPr>
                <w:rFonts w:ascii="Century Gothic" w:hAnsi="Century Gothic"/>
              </w:rPr>
              <w:t>:</w:t>
            </w:r>
          </w:p>
          <w:p w:rsidR="00117655" w:rsidP="00117655" w:rsidRDefault="00117655" w14:paraId="6703CCA3" w14:textId="4851BEE3">
            <w:pPr>
              <w:rPr>
                <w:rFonts w:ascii="Century Gothic" w:hAnsi="Century Gothic"/>
              </w:rPr>
            </w:pPr>
          </w:p>
        </w:tc>
      </w:tr>
      <w:tr w:rsidR="00117655" w:rsidTr="003069BE" w14:paraId="51A79F5A" w14:textId="77777777">
        <w:trPr>
          <w:trHeight w:val="292"/>
        </w:trPr>
        <w:tc>
          <w:tcPr>
            <w:tcW w:w="5163" w:type="dxa"/>
            <w:gridSpan w:val="2"/>
          </w:tcPr>
          <w:p w:rsidR="00117655" w:rsidP="00117655" w:rsidRDefault="00117655" w14:paraId="6BF47A4E" w14:textId="3673CF6F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Bank Account Number</w:t>
            </w:r>
            <w:r>
              <w:rPr>
                <w:rFonts w:ascii="Century Gothic" w:hAnsi="Century Gothic"/>
              </w:rPr>
              <w:t>:</w:t>
            </w:r>
          </w:p>
        </w:tc>
        <w:tc>
          <w:tcPr>
            <w:tcW w:w="5402" w:type="dxa"/>
            <w:gridSpan w:val="2"/>
          </w:tcPr>
          <w:p w:rsidR="00117655" w:rsidP="00117655" w:rsidRDefault="00117655" w14:paraId="002C00CA" w14:textId="5CD6F14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Branch/Sort Code:</w:t>
            </w:r>
          </w:p>
          <w:p w:rsidR="00117655" w:rsidP="00117655" w:rsidRDefault="00117655" w14:paraId="60204944" w14:textId="3EAF8CF0">
            <w:pPr>
              <w:rPr>
                <w:rFonts w:ascii="Century Gothic" w:hAnsi="Century Gothic"/>
              </w:rPr>
            </w:pPr>
          </w:p>
        </w:tc>
      </w:tr>
    </w:tbl>
    <w:p w:rsidR="00096CEC" w:rsidP="00CE69C1" w:rsidRDefault="00096CEC" w14:paraId="7778169E" w14:textId="77777777">
      <w:pPr>
        <w:rPr>
          <w:rFonts w:ascii="Century Gothic" w:hAnsi="Century Gothic"/>
        </w:rPr>
      </w:pPr>
    </w:p>
    <w:tbl>
      <w:tblPr>
        <w:tblStyle w:val="TableGrid"/>
        <w:tblW w:w="10533" w:type="dxa"/>
        <w:tblInd w:w="-852" w:type="dxa"/>
        <w:tblLook w:val="04A0" w:firstRow="1" w:lastRow="0" w:firstColumn="1" w:lastColumn="0" w:noHBand="0" w:noVBand="1"/>
      </w:tblPr>
      <w:tblGrid>
        <w:gridCol w:w="5822"/>
        <w:gridCol w:w="4711"/>
      </w:tblGrid>
      <w:tr w:rsidR="003317E8" w:rsidTr="0831F2AB" w14:paraId="61CE439C" w14:textId="77777777">
        <w:trPr>
          <w:trHeight w:val="352"/>
        </w:trPr>
        <w:tc>
          <w:tcPr>
            <w:tcW w:w="10533" w:type="dxa"/>
            <w:gridSpan w:val="2"/>
            <w:tcBorders>
              <w:bottom w:val="single" w:color="auto" w:sz="4" w:space="0"/>
            </w:tcBorders>
            <w:shd w:val="clear" w:color="auto" w:fill="FFC000"/>
            <w:tcMar/>
          </w:tcPr>
          <w:p w:rsidRPr="003317E8" w:rsidR="003317E8" w:rsidP="003317E8" w:rsidRDefault="00096CEC" w14:paraId="17B6FB2A" w14:textId="16B01C19">
            <w:pPr>
              <w:jc w:val="center"/>
              <w:rPr>
                <w:rFonts w:ascii="Century Gothic" w:hAnsi="Century Gothic"/>
                <w:b w:val="1"/>
                <w:bCs w:val="1"/>
              </w:rPr>
            </w:pPr>
            <w:r w:rsidRPr="0831F2AB" w:rsidR="1C7CD8C5">
              <w:rPr>
                <w:rFonts w:ascii="Century Gothic" w:hAnsi="Century Gothic"/>
                <w:b w:val="1"/>
                <w:bCs w:val="1"/>
              </w:rPr>
              <w:t>6</w:t>
            </w:r>
            <w:r w:rsidRPr="0831F2AB" w:rsidR="00D57FFE">
              <w:rPr>
                <w:rFonts w:ascii="Century Gothic" w:hAnsi="Century Gothic"/>
                <w:b w:val="1"/>
                <w:bCs w:val="1"/>
              </w:rPr>
              <w:t>.0</w:t>
            </w:r>
            <w:r w:rsidRPr="0831F2AB" w:rsidR="003317E8">
              <w:rPr>
                <w:rFonts w:ascii="Century Gothic" w:hAnsi="Century Gothic"/>
                <w:b w:val="1"/>
                <w:bCs w:val="1"/>
              </w:rPr>
              <w:t xml:space="preserve"> DECLARATIONS &amp; CONSENT</w:t>
            </w:r>
          </w:p>
        </w:tc>
      </w:tr>
      <w:tr w:rsidR="000D2B56" w:rsidTr="0831F2AB" w14:paraId="55D862AC" w14:textId="77777777">
        <w:trPr>
          <w:trHeight w:val="352"/>
        </w:trPr>
        <w:tc>
          <w:tcPr>
            <w:tcW w:w="10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65F3" w:rsidR="000D2B56" w:rsidP="000D2B56" w:rsidRDefault="000D2B56" w14:paraId="06E8FDEB" w14:textId="77777777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1. I declare that the information provided is true and correct to the best of my knowledge.</w:t>
            </w:r>
          </w:p>
          <w:p w:rsidRPr="005465F3" w:rsidR="000D2B56" w:rsidP="000D2B56" w:rsidRDefault="000D2B56" w14:paraId="3361E229" w14:textId="77777777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2. I consent to CEEC conducting background checks, including CRB verification.</w:t>
            </w:r>
          </w:p>
          <w:p w:rsidR="000D2B56" w:rsidP="00CE69C1" w:rsidRDefault="000D2B56" w14:paraId="30645615" w14:textId="77777777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3. I understand that providing false information may lead to disqualification from CEEC support.</w:t>
            </w:r>
          </w:p>
          <w:p w:rsidR="00096CEC" w:rsidP="00CE69C1" w:rsidRDefault="00096CEC" w14:paraId="0880F234" w14:textId="26A97D8A">
            <w:pPr>
              <w:rPr>
                <w:rFonts w:ascii="Century Gothic" w:hAnsi="Century Gothic"/>
              </w:rPr>
            </w:pPr>
          </w:p>
        </w:tc>
      </w:tr>
      <w:tr w:rsidR="000D2B56" w:rsidTr="0831F2AB" w14:paraId="220A6672" w14:textId="77777777">
        <w:trPr>
          <w:trHeight w:val="352"/>
        </w:trPr>
        <w:tc>
          <w:tcPr>
            <w:tcW w:w="582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F151F7" w:rsidP="000D2B56" w:rsidRDefault="00F151F7" w14:paraId="5C6192F8" w14:textId="77777777">
            <w:pPr>
              <w:rPr>
                <w:rFonts w:ascii="Century Gothic" w:hAnsi="Century Gothic"/>
              </w:rPr>
            </w:pPr>
          </w:p>
          <w:p w:rsidR="00096CEC" w:rsidP="000D2B56" w:rsidRDefault="00096CEC" w14:paraId="4F060CB0" w14:textId="77777777">
            <w:pPr>
              <w:rPr>
                <w:rFonts w:ascii="Century Gothic" w:hAnsi="Century Gothic"/>
              </w:rPr>
            </w:pPr>
          </w:p>
          <w:p w:rsidRPr="005465F3" w:rsidR="000D2B56" w:rsidP="000D2B56" w:rsidRDefault="000D2B56" w14:paraId="263AC085" w14:textId="79533774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Applicant Signature:</w:t>
            </w:r>
            <w:r w:rsidR="00F151F7">
              <w:rPr>
                <w:rFonts w:ascii="Century Gothic" w:hAnsi="Century Gothic"/>
              </w:rPr>
              <w:t xml:space="preserve"> </w:t>
            </w:r>
            <w:r w:rsidRPr="005465F3">
              <w:rPr>
                <w:rFonts w:ascii="Century Gothic" w:hAnsi="Century Gothic"/>
              </w:rPr>
              <w:t>___________________________</w:t>
            </w:r>
          </w:p>
          <w:p w:rsidR="000D2B56" w:rsidP="00CE69C1" w:rsidRDefault="000D2B56" w14:paraId="213E68F7" w14:textId="77777777">
            <w:pPr>
              <w:rPr>
                <w:rFonts w:ascii="Century Gothic" w:hAnsi="Century Gothic"/>
              </w:rPr>
            </w:pPr>
          </w:p>
        </w:tc>
        <w:tc>
          <w:tcPr>
            <w:tcW w:w="471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F151F7" w:rsidP="000D2B56" w:rsidRDefault="00F151F7" w14:paraId="6A91E035" w14:textId="77777777">
            <w:pPr>
              <w:rPr>
                <w:rFonts w:ascii="Century Gothic" w:hAnsi="Century Gothic"/>
              </w:rPr>
            </w:pPr>
          </w:p>
          <w:p w:rsidR="00096CEC" w:rsidP="000D2B56" w:rsidRDefault="00096CEC" w14:paraId="451F1B10" w14:textId="77777777">
            <w:pPr>
              <w:rPr>
                <w:rFonts w:ascii="Century Gothic" w:hAnsi="Century Gothic"/>
              </w:rPr>
            </w:pPr>
          </w:p>
          <w:p w:rsidRPr="005465F3" w:rsidR="000D2B56" w:rsidP="000D2B56" w:rsidRDefault="000D2B56" w14:paraId="2689BF46" w14:textId="0883540E">
            <w:pPr>
              <w:rPr>
                <w:rFonts w:ascii="Century Gothic" w:hAnsi="Century Gothic"/>
              </w:rPr>
            </w:pPr>
            <w:r w:rsidRPr="005465F3">
              <w:rPr>
                <w:rFonts w:ascii="Century Gothic" w:hAnsi="Century Gothic"/>
              </w:rPr>
              <w:t>Date: ____________________________</w:t>
            </w:r>
            <w:r w:rsidR="00F151F7">
              <w:rPr>
                <w:rFonts w:ascii="Century Gothic" w:hAnsi="Century Gothic"/>
              </w:rPr>
              <w:t>_</w:t>
            </w:r>
          </w:p>
          <w:p w:rsidR="000D2B56" w:rsidP="00CE69C1" w:rsidRDefault="000D2B56" w14:paraId="724D7EE7" w14:textId="77777777">
            <w:pPr>
              <w:rPr>
                <w:rFonts w:ascii="Century Gothic" w:hAnsi="Century Gothic"/>
              </w:rPr>
            </w:pPr>
          </w:p>
        </w:tc>
      </w:tr>
    </w:tbl>
    <w:p w:rsidRPr="005465F3" w:rsidR="000D2B56" w:rsidP="00CE69C1" w:rsidRDefault="000D2B56" w14:paraId="317F1F7A" w14:textId="77777777">
      <w:pPr>
        <w:rPr>
          <w:rFonts w:ascii="Century Gothic" w:hAnsi="Century Gothic"/>
        </w:rPr>
      </w:pPr>
    </w:p>
    <w:sectPr w:rsidRPr="005465F3" w:rsidR="000D2B56" w:rsidSect="00D33E29">
      <w:headerReference w:type="default" r:id="rId8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537F" w:rsidP="00F147B3" w:rsidRDefault="0010537F" w14:paraId="0191411F" w14:textId="77777777">
      <w:pPr>
        <w:spacing w:after="0" w:line="240" w:lineRule="auto"/>
      </w:pPr>
      <w:r>
        <w:separator/>
      </w:r>
    </w:p>
  </w:endnote>
  <w:endnote w:type="continuationSeparator" w:id="0">
    <w:p w:rsidR="0010537F" w:rsidP="00F147B3" w:rsidRDefault="0010537F" w14:paraId="7B5E1C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537F" w:rsidP="00F147B3" w:rsidRDefault="0010537F" w14:paraId="7C3DDE45" w14:textId="77777777">
      <w:pPr>
        <w:spacing w:after="0" w:line="240" w:lineRule="auto"/>
      </w:pPr>
      <w:r>
        <w:separator/>
      </w:r>
    </w:p>
  </w:footnote>
  <w:footnote w:type="continuationSeparator" w:id="0">
    <w:p w:rsidR="0010537F" w:rsidP="00F147B3" w:rsidRDefault="0010537F" w14:paraId="42ECC9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32BBB" w:rsidR="009F6CC7" w:rsidP="009F6CC7" w:rsidRDefault="001B0EB5" w14:paraId="53111EDA" w14:textId="57026704">
    <w:pPr>
      <w:pStyle w:val="Header"/>
      <w:jc w:val="center"/>
      <w:rPr>
        <w:rFonts w:ascii="Century Gothic" w:hAnsi="Century Gothic"/>
        <w:sz w:val="18"/>
        <w:szCs w:val="18"/>
      </w:rPr>
    </w:pPr>
    <w:r w:rsidRPr="00332BBB">
      <w:rPr>
        <w:rFonts w:ascii="Century Gothic" w:hAnsi="Century Gothic"/>
        <w:sz w:val="18"/>
        <w:szCs w:val="18"/>
      </w:rPr>
      <w:t>FORM</w:t>
    </w:r>
    <w:r w:rsidR="00332BBB">
      <w:rPr>
        <w:rFonts w:ascii="Century Gothic" w:hAnsi="Century Gothic"/>
        <w:sz w:val="18"/>
        <w:szCs w:val="18"/>
      </w:rPr>
      <w:t>:</w:t>
    </w:r>
    <w:r w:rsidRPr="00332BBB">
      <w:rPr>
        <w:rFonts w:ascii="Century Gothic" w:hAnsi="Century Gothic"/>
        <w:sz w:val="18"/>
        <w:szCs w:val="18"/>
      </w:rPr>
      <w:t xml:space="preserve"> C</w:t>
    </w:r>
    <w:r w:rsidR="009F6CC7">
      <w:rPr>
        <w:rFonts w:ascii="Century Gothic" w:hAnsi="Century Gothic"/>
        <w:sz w:val="18"/>
        <w:szCs w:val="18"/>
      </w:rPr>
      <w:t>2</w:t>
    </w:r>
  </w:p>
  <w:p w:rsidR="00F147B3" w:rsidP="00B7331C" w:rsidRDefault="00F147B3" w14:paraId="70868C79" w14:textId="7D02D844">
    <w:pPr>
      <w:pStyle w:val="Header"/>
      <w:jc w:val="center"/>
    </w:pPr>
    <w:r w:rsidRPr="000B2B9B">
      <w:rPr>
        <w:noProof/>
      </w:rPr>
      <w:drawing>
        <wp:anchor distT="0" distB="0" distL="114300" distR="114300" simplePos="0" relativeHeight="251658240" behindDoc="0" locked="0" layoutInCell="1" allowOverlap="1" wp14:anchorId="0AE8C209" wp14:editId="28EBBC7D">
          <wp:simplePos x="0" y="0"/>
          <wp:positionH relativeFrom="column">
            <wp:posOffset>-601980</wp:posOffset>
          </wp:positionH>
          <wp:positionV relativeFrom="paragraph">
            <wp:posOffset>-251460</wp:posOffset>
          </wp:positionV>
          <wp:extent cx="800100" cy="800100"/>
          <wp:effectExtent l="0" t="0" r="0" b="0"/>
          <wp:wrapSquare wrapText="bothSides"/>
          <wp:docPr id="707105632" name="Picture 1" descr="A logo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105632" name="Picture 1" descr="A logo of a compan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8001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2B9B" w:rsidR="00B7331C">
      <w:rPr>
        <w:rFonts w:ascii="Century Gothic" w:hAnsi="Century Gothic"/>
        <w:b/>
        <w:bCs/>
        <w:sz w:val="28"/>
        <w:szCs w:val="28"/>
      </w:rPr>
      <w:t>CEEC KNOW YOUR CLIENT (KYC) DATA SHEET</w:t>
    </w:r>
  </w:p>
  <w:p w:rsidR="00F147B3" w:rsidRDefault="00F147B3" w14:paraId="40CA24A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2DD573EB"/>
    <w:multiLevelType w:val="hybridMultilevel"/>
    <w:tmpl w:val="65AAAD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060CA"/>
    <w:multiLevelType w:val="hybridMultilevel"/>
    <w:tmpl w:val="B45838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26AC3"/>
    <w:multiLevelType w:val="hybridMultilevel"/>
    <w:tmpl w:val="37B8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23D7F"/>
    <w:multiLevelType w:val="hybridMultilevel"/>
    <w:tmpl w:val="BDFCE7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548968">
    <w:abstractNumId w:val="8"/>
  </w:num>
  <w:num w:numId="2" w16cid:durableId="1238707577">
    <w:abstractNumId w:val="6"/>
  </w:num>
  <w:num w:numId="3" w16cid:durableId="1710912648">
    <w:abstractNumId w:val="5"/>
  </w:num>
  <w:num w:numId="4" w16cid:durableId="567958303">
    <w:abstractNumId w:val="4"/>
  </w:num>
  <w:num w:numId="5" w16cid:durableId="1205874610">
    <w:abstractNumId w:val="7"/>
  </w:num>
  <w:num w:numId="6" w16cid:durableId="1907522387">
    <w:abstractNumId w:val="3"/>
  </w:num>
  <w:num w:numId="7" w16cid:durableId="2049641400">
    <w:abstractNumId w:val="2"/>
  </w:num>
  <w:num w:numId="8" w16cid:durableId="520246956">
    <w:abstractNumId w:val="1"/>
  </w:num>
  <w:num w:numId="9" w16cid:durableId="1268151143">
    <w:abstractNumId w:val="0"/>
  </w:num>
  <w:num w:numId="10" w16cid:durableId="223413016">
    <w:abstractNumId w:val="10"/>
  </w:num>
  <w:num w:numId="11" w16cid:durableId="1490975990">
    <w:abstractNumId w:val="9"/>
  </w:num>
  <w:num w:numId="12" w16cid:durableId="122231571">
    <w:abstractNumId w:val="12"/>
  </w:num>
  <w:num w:numId="13" w16cid:durableId="1223140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000"/>
    <w:rsid w:val="00004CED"/>
    <w:rsid w:val="00007342"/>
    <w:rsid w:val="000153BB"/>
    <w:rsid w:val="00030FEC"/>
    <w:rsid w:val="000326D1"/>
    <w:rsid w:val="000330AC"/>
    <w:rsid w:val="00034616"/>
    <w:rsid w:val="0004435E"/>
    <w:rsid w:val="0006063C"/>
    <w:rsid w:val="0006248E"/>
    <w:rsid w:val="00071A3B"/>
    <w:rsid w:val="000763E8"/>
    <w:rsid w:val="00076588"/>
    <w:rsid w:val="00086201"/>
    <w:rsid w:val="00090F9F"/>
    <w:rsid w:val="00092478"/>
    <w:rsid w:val="00096CEC"/>
    <w:rsid w:val="000A03C6"/>
    <w:rsid w:val="000A4748"/>
    <w:rsid w:val="000A7288"/>
    <w:rsid w:val="000B0D90"/>
    <w:rsid w:val="000B2B9B"/>
    <w:rsid w:val="000B4207"/>
    <w:rsid w:val="000B43A6"/>
    <w:rsid w:val="000B5403"/>
    <w:rsid w:val="000D11D5"/>
    <w:rsid w:val="000D1809"/>
    <w:rsid w:val="000D2B56"/>
    <w:rsid w:val="000D5AC4"/>
    <w:rsid w:val="000D674D"/>
    <w:rsid w:val="000F730D"/>
    <w:rsid w:val="0010537F"/>
    <w:rsid w:val="001053A3"/>
    <w:rsid w:val="00117655"/>
    <w:rsid w:val="00121ADD"/>
    <w:rsid w:val="00131B1F"/>
    <w:rsid w:val="00131DF5"/>
    <w:rsid w:val="00140E07"/>
    <w:rsid w:val="001419F5"/>
    <w:rsid w:val="0015074B"/>
    <w:rsid w:val="0015125E"/>
    <w:rsid w:val="00151273"/>
    <w:rsid w:val="00151D64"/>
    <w:rsid w:val="00153E28"/>
    <w:rsid w:val="00155246"/>
    <w:rsid w:val="00155F7C"/>
    <w:rsid w:val="00163297"/>
    <w:rsid w:val="00177997"/>
    <w:rsid w:val="0018324E"/>
    <w:rsid w:val="001926B3"/>
    <w:rsid w:val="001B0EB5"/>
    <w:rsid w:val="001B5122"/>
    <w:rsid w:val="001C0E50"/>
    <w:rsid w:val="001C30C7"/>
    <w:rsid w:val="001C5345"/>
    <w:rsid w:val="001C68A8"/>
    <w:rsid w:val="001C6F45"/>
    <w:rsid w:val="001E67C2"/>
    <w:rsid w:val="001F288C"/>
    <w:rsid w:val="001F62DB"/>
    <w:rsid w:val="001F632A"/>
    <w:rsid w:val="00204B72"/>
    <w:rsid w:val="00205F54"/>
    <w:rsid w:val="00206152"/>
    <w:rsid w:val="00227CDB"/>
    <w:rsid w:val="00233F60"/>
    <w:rsid w:val="002373AD"/>
    <w:rsid w:val="00241BB6"/>
    <w:rsid w:val="002542CF"/>
    <w:rsid w:val="00256C04"/>
    <w:rsid w:val="002575EA"/>
    <w:rsid w:val="00257EC4"/>
    <w:rsid w:val="00267951"/>
    <w:rsid w:val="00270E40"/>
    <w:rsid w:val="00273E03"/>
    <w:rsid w:val="00276838"/>
    <w:rsid w:val="00276C8F"/>
    <w:rsid w:val="00283B73"/>
    <w:rsid w:val="002849A8"/>
    <w:rsid w:val="00292376"/>
    <w:rsid w:val="0029639D"/>
    <w:rsid w:val="002C2C6B"/>
    <w:rsid w:val="002C51DF"/>
    <w:rsid w:val="002F5A9B"/>
    <w:rsid w:val="002F7DC5"/>
    <w:rsid w:val="00302A2E"/>
    <w:rsid w:val="003069BE"/>
    <w:rsid w:val="0031546A"/>
    <w:rsid w:val="00317613"/>
    <w:rsid w:val="00321F2E"/>
    <w:rsid w:val="00325C3A"/>
    <w:rsid w:val="00325D80"/>
    <w:rsid w:val="00326F90"/>
    <w:rsid w:val="003317E8"/>
    <w:rsid w:val="00332BBB"/>
    <w:rsid w:val="0033348A"/>
    <w:rsid w:val="003369AA"/>
    <w:rsid w:val="00342E6A"/>
    <w:rsid w:val="003626DB"/>
    <w:rsid w:val="003671FE"/>
    <w:rsid w:val="00375C79"/>
    <w:rsid w:val="00382F27"/>
    <w:rsid w:val="00386B0F"/>
    <w:rsid w:val="00392441"/>
    <w:rsid w:val="00395EB4"/>
    <w:rsid w:val="003A4A2F"/>
    <w:rsid w:val="003A4C30"/>
    <w:rsid w:val="003A69C6"/>
    <w:rsid w:val="003A7C98"/>
    <w:rsid w:val="003A7F4E"/>
    <w:rsid w:val="003B584D"/>
    <w:rsid w:val="003C3167"/>
    <w:rsid w:val="003D044C"/>
    <w:rsid w:val="003D067F"/>
    <w:rsid w:val="003D377A"/>
    <w:rsid w:val="003D41F4"/>
    <w:rsid w:val="003D5292"/>
    <w:rsid w:val="003E249E"/>
    <w:rsid w:val="003E6869"/>
    <w:rsid w:val="003F0C27"/>
    <w:rsid w:val="003F0D60"/>
    <w:rsid w:val="003F6BDE"/>
    <w:rsid w:val="003F7478"/>
    <w:rsid w:val="004005E8"/>
    <w:rsid w:val="0040064B"/>
    <w:rsid w:val="0040074C"/>
    <w:rsid w:val="00401787"/>
    <w:rsid w:val="00402214"/>
    <w:rsid w:val="00405550"/>
    <w:rsid w:val="00440841"/>
    <w:rsid w:val="00443139"/>
    <w:rsid w:val="00453BA5"/>
    <w:rsid w:val="00457D76"/>
    <w:rsid w:val="00464C79"/>
    <w:rsid w:val="00471754"/>
    <w:rsid w:val="00473CA1"/>
    <w:rsid w:val="004821A9"/>
    <w:rsid w:val="004868D5"/>
    <w:rsid w:val="004B06BC"/>
    <w:rsid w:val="004B7FB5"/>
    <w:rsid w:val="004C2C8C"/>
    <w:rsid w:val="004C4759"/>
    <w:rsid w:val="004F77E7"/>
    <w:rsid w:val="00503911"/>
    <w:rsid w:val="00503BBD"/>
    <w:rsid w:val="00504B14"/>
    <w:rsid w:val="00521A02"/>
    <w:rsid w:val="00523214"/>
    <w:rsid w:val="00540C0E"/>
    <w:rsid w:val="005465F3"/>
    <w:rsid w:val="00546F80"/>
    <w:rsid w:val="00555356"/>
    <w:rsid w:val="0055535E"/>
    <w:rsid w:val="00566C3A"/>
    <w:rsid w:val="00567195"/>
    <w:rsid w:val="00573F3E"/>
    <w:rsid w:val="005764C4"/>
    <w:rsid w:val="00576BB9"/>
    <w:rsid w:val="00580D0F"/>
    <w:rsid w:val="00593EC5"/>
    <w:rsid w:val="00596225"/>
    <w:rsid w:val="005A657E"/>
    <w:rsid w:val="005B01EB"/>
    <w:rsid w:val="005B4184"/>
    <w:rsid w:val="005B63E0"/>
    <w:rsid w:val="005B7ED7"/>
    <w:rsid w:val="005C2BBF"/>
    <w:rsid w:val="005C7764"/>
    <w:rsid w:val="005D511D"/>
    <w:rsid w:val="005E498D"/>
    <w:rsid w:val="005E4BA2"/>
    <w:rsid w:val="0060607E"/>
    <w:rsid w:val="00614442"/>
    <w:rsid w:val="00616D18"/>
    <w:rsid w:val="00632C4F"/>
    <w:rsid w:val="006379DF"/>
    <w:rsid w:val="00654906"/>
    <w:rsid w:val="0065637A"/>
    <w:rsid w:val="00657567"/>
    <w:rsid w:val="00657F94"/>
    <w:rsid w:val="00673005"/>
    <w:rsid w:val="00687978"/>
    <w:rsid w:val="00692138"/>
    <w:rsid w:val="006B2F24"/>
    <w:rsid w:val="006C0743"/>
    <w:rsid w:val="006D3FEA"/>
    <w:rsid w:val="006E7F5D"/>
    <w:rsid w:val="006F1698"/>
    <w:rsid w:val="00703136"/>
    <w:rsid w:val="00712ECA"/>
    <w:rsid w:val="00735249"/>
    <w:rsid w:val="00735382"/>
    <w:rsid w:val="0073627F"/>
    <w:rsid w:val="00743579"/>
    <w:rsid w:val="007450D8"/>
    <w:rsid w:val="00745417"/>
    <w:rsid w:val="0077345A"/>
    <w:rsid w:val="00776C93"/>
    <w:rsid w:val="00780ECB"/>
    <w:rsid w:val="007877A6"/>
    <w:rsid w:val="00791909"/>
    <w:rsid w:val="007A1AE3"/>
    <w:rsid w:val="007A1F9A"/>
    <w:rsid w:val="007B4FFE"/>
    <w:rsid w:val="007D0010"/>
    <w:rsid w:val="007D3D36"/>
    <w:rsid w:val="007D61AA"/>
    <w:rsid w:val="007D634E"/>
    <w:rsid w:val="007D6360"/>
    <w:rsid w:val="007D707C"/>
    <w:rsid w:val="007D7486"/>
    <w:rsid w:val="007E7CB2"/>
    <w:rsid w:val="007E7DA9"/>
    <w:rsid w:val="007F7143"/>
    <w:rsid w:val="00807CA2"/>
    <w:rsid w:val="008150F9"/>
    <w:rsid w:val="00815BD9"/>
    <w:rsid w:val="00821887"/>
    <w:rsid w:val="00823636"/>
    <w:rsid w:val="00832896"/>
    <w:rsid w:val="00840748"/>
    <w:rsid w:val="0085720E"/>
    <w:rsid w:val="0085746F"/>
    <w:rsid w:val="00861A74"/>
    <w:rsid w:val="00861E17"/>
    <w:rsid w:val="0087754D"/>
    <w:rsid w:val="00890AFA"/>
    <w:rsid w:val="00894F1A"/>
    <w:rsid w:val="008970B7"/>
    <w:rsid w:val="0089770C"/>
    <w:rsid w:val="008D5123"/>
    <w:rsid w:val="008D7759"/>
    <w:rsid w:val="008E70E9"/>
    <w:rsid w:val="008E7A3C"/>
    <w:rsid w:val="008F01EA"/>
    <w:rsid w:val="009029F4"/>
    <w:rsid w:val="009126B8"/>
    <w:rsid w:val="00921CDA"/>
    <w:rsid w:val="00933D9A"/>
    <w:rsid w:val="00935118"/>
    <w:rsid w:val="00937F13"/>
    <w:rsid w:val="00943E13"/>
    <w:rsid w:val="00945787"/>
    <w:rsid w:val="0095324D"/>
    <w:rsid w:val="00954972"/>
    <w:rsid w:val="0095502F"/>
    <w:rsid w:val="00955236"/>
    <w:rsid w:val="00955DC8"/>
    <w:rsid w:val="00962CD6"/>
    <w:rsid w:val="009704A8"/>
    <w:rsid w:val="00975E0E"/>
    <w:rsid w:val="00982A5A"/>
    <w:rsid w:val="00984E19"/>
    <w:rsid w:val="00986664"/>
    <w:rsid w:val="00992D0B"/>
    <w:rsid w:val="0099305B"/>
    <w:rsid w:val="009944DA"/>
    <w:rsid w:val="00997277"/>
    <w:rsid w:val="009A1D80"/>
    <w:rsid w:val="009A7CCF"/>
    <w:rsid w:val="009B0417"/>
    <w:rsid w:val="009B5B1F"/>
    <w:rsid w:val="009B7C39"/>
    <w:rsid w:val="009C50FF"/>
    <w:rsid w:val="009E20F9"/>
    <w:rsid w:val="009E2468"/>
    <w:rsid w:val="009E566E"/>
    <w:rsid w:val="009F6CC7"/>
    <w:rsid w:val="009F7E0A"/>
    <w:rsid w:val="00A0420D"/>
    <w:rsid w:val="00A10B6C"/>
    <w:rsid w:val="00A115F7"/>
    <w:rsid w:val="00A133C2"/>
    <w:rsid w:val="00A15482"/>
    <w:rsid w:val="00A16EA6"/>
    <w:rsid w:val="00A238B7"/>
    <w:rsid w:val="00A2649F"/>
    <w:rsid w:val="00A274FD"/>
    <w:rsid w:val="00A44043"/>
    <w:rsid w:val="00A45BF4"/>
    <w:rsid w:val="00A54BF2"/>
    <w:rsid w:val="00A62FF2"/>
    <w:rsid w:val="00A64FBE"/>
    <w:rsid w:val="00A742FC"/>
    <w:rsid w:val="00A775F2"/>
    <w:rsid w:val="00A82352"/>
    <w:rsid w:val="00A83446"/>
    <w:rsid w:val="00AA1D8D"/>
    <w:rsid w:val="00AA4112"/>
    <w:rsid w:val="00AB4E27"/>
    <w:rsid w:val="00AB6967"/>
    <w:rsid w:val="00AC7317"/>
    <w:rsid w:val="00AD362E"/>
    <w:rsid w:val="00AE35C6"/>
    <w:rsid w:val="00AF378B"/>
    <w:rsid w:val="00AF775E"/>
    <w:rsid w:val="00B01714"/>
    <w:rsid w:val="00B0336F"/>
    <w:rsid w:val="00B13027"/>
    <w:rsid w:val="00B175EA"/>
    <w:rsid w:val="00B21156"/>
    <w:rsid w:val="00B229B4"/>
    <w:rsid w:val="00B26FAA"/>
    <w:rsid w:val="00B277DC"/>
    <w:rsid w:val="00B43164"/>
    <w:rsid w:val="00B47730"/>
    <w:rsid w:val="00B54592"/>
    <w:rsid w:val="00B5475C"/>
    <w:rsid w:val="00B633E7"/>
    <w:rsid w:val="00B64010"/>
    <w:rsid w:val="00B66302"/>
    <w:rsid w:val="00B676DF"/>
    <w:rsid w:val="00B7331C"/>
    <w:rsid w:val="00B75AF4"/>
    <w:rsid w:val="00B8097F"/>
    <w:rsid w:val="00B84DDC"/>
    <w:rsid w:val="00B95430"/>
    <w:rsid w:val="00BA1108"/>
    <w:rsid w:val="00BA1CBC"/>
    <w:rsid w:val="00BA449F"/>
    <w:rsid w:val="00BA58D7"/>
    <w:rsid w:val="00BB0F01"/>
    <w:rsid w:val="00BB237C"/>
    <w:rsid w:val="00BC1943"/>
    <w:rsid w:val="00BD6B1D"/>
    <w:rsid w:val="00BD7296"/>
    <w:rsid w:val="00BE1123"/>
    <w:rsid w:val="00BE582C"/>
    <w:rsid w:val="00BE583F"/>
    <w:rsid w:val="00BF0FD3"/>
    <w:rsid w:val="00BF1143"/>
    <w:rsid w:val="00BF6911"/>
    <w:rsid w:val="00C02B4E"/>
    <w:rsid w:val="00C1277F"/>
    <w:rsid w:val="00C1382F"/>
    <w:rsid w:val="00C21771"/>
    <w:rsid w:val="00C340D3"/>
    <w:rsid w:val="00C468CD"/>
    <w:rsid w:val="00C469FC"/>
    <w:rsid w:val="00C51367"/>
    <w:rsid w:val="00C52FC1"/>
    <w:rsid w:val="00C573D7"/>
    <w:rsid w:val="00C618EB"/>
    <w:rsid w:val="00C729B0"/>
    <w:rsid w:val="00C74773"/>
    <w:rsid w:val="00C836E4"/>
    <w:rsid w:val="00C86604"/>
    <w:rsid w:val="00C87DC0"/>
    <w:rsid w:val="00C87FD5"/>
    <w:rsid w:val="00C92C9D"/>
    <w:rsid w:val="00CA038D"/>
    <w:rsid w:val="00CA701D"/>
    <w:rsid w:val="00CB0664"/>
    <w:rsid w:val="00CC109D"/>
    <w:rsid w:val="00CC44C5"/>
    <w:rsid w:val="00CC6BAE"/>
    <w:rsid w:val="00CE1875"/>
    <w:rsid w:val="00CE69C1"/>
    <w:rsid w:val="00CF05A5"/>
    <w:rsid w:val="00CF4FDD"/>
    <w:rsid w:val="00CF7DC9"/>
    <w:rsid w:val="00D00A2B"/>
    <w:rsid w:val="00D33E29"/>
    <w:rsid w:val="00D52282"/>
    <w:rsid w:val="00D538AE"/>
    <w:rsid w:val="00D57FFE"/>
    <w:rsid w:val="00D64D7D"/>
    <w:rsid w:val="00D66426"/>
    <w:rsid w:val="00D70D2B"/>
    <w:rsid w:val="00D75809"/>
    <w:rsid w:val="00D767DD"/>
    <w:rsid w:val="00DA43D5"/>
    <w:rsid w:val="00DD0697"/>
    <w:rsid w:val="00DD5FDC"/>
    <w:rsid w:val="00DE63E9"/>
    <w:rsid w:val="00DF2F5D"/>
    <w:rsid w:val="00E04707"/>
    <w:rsid w:val="00E0682B"/>
    <w:rsid w:val="00E11161"/>
    <w:rsid w:val="00E12783"/>
    <w:rsid w:val="00E21C33"/>
    <w:rsid w:val="00E23F7F"/>
    <w:rsid w:val="00E44DAB"/>
    <w:rsid w:val="00E4540E"/>
    <w:rsid w:val="00E559BE"/>
    <w:rsid w:val="00E62574"/>
    <w:rsid w:val="00E67ED7"/>
    <w:rsid w:val="00E71873"/>
    <w:rsid w:val="00E77285"/>
    <w:rsid w:val="00EA1C41"/>
    <w:rsid w:val="00EB2385"/>
    <w:rsid w:val="00ED39B5"/>
    <w:rsid w:val="00EF06DA"/>
    <w:rsid w:val="00F010EE"/>
    <w:rsid w:val="00F06108"/>
    <w:rsid w:val="00F13D5C"/>
    <w:rsid w:val="00F147B3"/>
    <w:rsid w:val="00F151F7"/>
    <w:rsid w:val="00F2154C"/>
    <w:rsid w:val="00F238B0"/>
    <w:rsid w:val="00F27C72"/>
    <w:rsid w:val="00F30365"/>
    <w:rsid w:val="00F4314E"/>
    <w:rsid w:val="00F43C83"/>
    <w:rsid w:val="00F60375"/>
    <w:rsid w:val="00F726D1"/>
    <w:rsid w:val="00F76169"/>
    <w:rsid w:val="00F825C1"/>
    <w:rsid w:val="00F84EDA"/>
    <w:rsid w:val="00F8625E"/>
    <w:rsid w:val="00F8782D"/>
    <w:rsid w:val="00F97F06"/>
    <w:rsid w:val="00FA124C"/>
    <w:rsid w:val="00FA7EFA"/>
    <w:rsid w:val="00FC1BBC"/>
    <w:rsid w:val="00FC385A"/>
    <w:rsid w:val="00FC693F"/>
    <w:rsid w:val="00FC77CA"/>
    <w:rsid w:val="00FE6DA8"/>
    <w:rsid w:val="00FF1D66"/>
    <w:rsid w:val="00FF349D"/>
    <w:rsid w:val="0418B1E3"/>
    <w:rsid w:val="0831F2AB"/>
    <w:rsid w:val="09329C0A"/>
    <w:rsid w:val="1A688ED6"/>
    <w:rsid w:val="1C7CD8C5"/>
    <w:rsid w:val="1F32B772"/>
    <w:rsid w:val="25AB8776"/>
    <w:rsid w:val="36546C47"/>
    <w:rsid w:val="3B7120C0"/>
    <w:rsid w:val="508CE565"/>
    <w:rsid w:val="5493B1E3"/>
    <w:rsid w:val="598748A3"/>
    <w:rsid w:val="5DA6C3A6"/>
    <w:rsid w:val="62D2BF59"/>
    <w:rsid w:val="6FD331B8"/>
    <w:rsid w:val="70D3751D"/>
    <w:rsid w:val="71DB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9FC37C"/>
  <w14:defaultImageDpi w14:val="300"/>
  <w15:docId w15:val="{345B7DFC-9673-4004-BE13-231F6D49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1C085-48F5-4655-BA2A-8B56CA451AEF}"/>
</file>

<file path=customXml/itemProps3.xml><?xml version="1.0" encoding="utf-8"?>
<ds:datastoreItem xmlns:ds="http://schemas.openxmlformats.org/officeDocument/2006/customXml" ds:itemID="{3D8FD372-41D4-400E-90E6-4BDFCB05F909}"/>
</file>

<file path=customXml/itemProps4.xml><?xml version="1.0" encoding="utf-8"?>
<ds:datastoreItem xmlns:ds="http://schemas.openxmlformats.org/officeDocument/2006/customXml" ds:itemID="{03109870-4D54-4386-B984-1A816B3E89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Shannon Zebron</cp:lastModifiedBy>
  <cp:revision>279</cp:revision>
  <cp:lastPrinted>2025-12-09T18:35:00Z</cp:lastPrinted>
  <dcterms:created xsi:type="dcterms:W3CDTF">2025-12-09T18:59:00Z</dcterms:created>
  <dcterms:modified xsi:type="dcterms:W3CDTF">2025-12-25T19:56:07Z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  <property fmtid="{D5CDD505-2E9C-101B-9397-08002B2CF9AE}" pid="4" name="Order">
    <vt:r8>13000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